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27474BD" w14:textId="77777777" w:rsidR="008469AA" w:rsidRDefault="00000000">
      <w:pPr>
        <w:pStyle w:val="Heading2"/>
        <w:pageBreakBefore/>
        <w:rPr>
          <w:rFonts w:hint="eastAsia"/>
        </w:rPr>
      </w:pPr>
      <w:r>
        <w:t>Revision Layer: Cumulative Connection</w:t>
      </w:r>
    </w:p>
    <w:p>
      <w:r>
        <w:rPr>
          <w:b/>
          <w:bCs/>
        </w:rPr>
        <w:t>Name:</w:t>
      </w:r>
      <w:r>
        <w:t xml:space="preserve"> ______________________________   </w:t>
      </w:r>
      <w:r>
        <w:rPr>
          <w:b/>
          <w:bCs/>
        </w:rPr>
        <w:t>Class:</w:t>
      </w:r>
      <w:r>
        <w:t xml:space="preserve"> ______________   </w:t>
      </w:r>
      <w:r>
        <w:rPr>
          <w:b/>
          <w:bCs/>
        </w:rPr>
        <w:t>Date:</w:t>
      </w:r>
      <w:r>
        <w:t xml:space="preserve"> ______________</w:t>
      </w:r>
    </w:p>
    <w:p w14:paraId="08AF4736" w14:textId="77777777" w:rsidR="008469AA" w:rsidRDefault="00000000">
      <w:r>
        <w:t>Use these short retrieval items before beginning the new work. Show a representation when it helps, keep units visible, and explain one answer to a partner.</w:t>
      </w:r>
    </w:p>
    <w:p w14:paraId="474BA035" w14:textId="77777777" w:rsidR="008469AA" w:rsidRDefault="00000000">
      <w:pPr>
        <w:pStyle w:val="BodyText"/>
        <w:keepNext/>
      </w:pPr>
      <w:r>
        <w:t>1. Classify a situation as part-whole, ratio, rate, percent, scale, or another relationship before solving.</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3B4DF6EF" w14:textId="77777777" w:rsidR="008469AA" w:rsidRDefault="00000000">
      <w:pPr>
        <w:pStyle w:val="BodyText"/>
        <w:keepNext/>
      </w:pPr>
      <w:r>
        <w:t>2. Choose a representation for a missing-value problem and explain why it fits.</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3906F4F5" w14:textId="77777777" w:rsidR="008469AA" w:rsidRDefault="00000000">
      <w:pPr>
        <w:pStyle w:val="BodyText"/>
        <w:keepNext/>
      </w:pPr>
      <w:r>
        <w:t>3. Estimate the answer to a multi-step proportional problem.</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5AF03571" w14:textId="77777777" w:rsidR="008469AA" w:rsidRDefault="00000000">
      <w:pPr>
        <w:pStyle w:val="BodyText"/>
        <w:keepNext/>
      </w:pPr>
      <w:r>
        <w:t>4. Write a final sentence that interprets the answer with units.</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4C3F131B" w14:textId="77777777" w:rsidR="008469AA" w:rsidRDefault="00000000">
      <w:pPr>
        <w:pStyle w:val="Heading2"/>
        <w:pageBreakBefore/>
        <w:rPr>
          <w:rFonts w:hint="eastAsia"/>
        </w:rPr>
      </w:pPr>
      <w:r>
        <w:t>Revision Layer: Strategy Studio</w:t>
      </w:r>
    </w:p>
    <w:p w14:paraId="2ACCD198" w14:textId="77777777" w:rsidR="008469AA" w:rsidRDefault="00000000">
      <w:r>
        <w:t>These tasks deliberately vary the numbers, representation, unknown, or context. Do not choose a method from the chapter title alone.</w:t>
      </w:r>
    </w:p>
    <w:p w14:paraId="0E918572" w14:textId="77777777" w:rsidR="008469AA" w:rsidRDefault="00000000">
      <w:pPr>
        <w:pStyle w:val="BodyText"/>
        <w:keepNext/>
      </w:pPr>
      <w:r>
        <w:t>1. Method not named: A 25% discount is followed by 8% tax on a $160 item. Solve, represent, and check.</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7FB915FD" w14:textId="77777777" w:rsidR="008469AA" w:rsidRDefault="00000000">
      <w:pPr>
        <w:pStyle w:val="BodyText"/>
        <w:keepNext/>
      </w:pPr>
      <w:r>
        <w:t>2. Insufficient information: A map is 6 cm wide, but no scale is given. What can and cannot be determined?</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7A8D9839" w14:textId="77777777" w:rsidR="008469AA" w:rsidRDefault="00000000">
      <w:pPr>
        <w:pStyle w:val="BodyText"/>
        <w:keepNext/>
      </w:pPr>
      <w:r>
        <w:lastRenderedPageBreak/>
        <w:t>3. Create two different proportional problems with the same numerical answer but different meanings and units.</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2515B294" w14:textId="77777777" w:rsidR="008469AA" w:rsidRDefault="00000000">
      <w:pPr>
        <w:pStyle w:val="BodyText"/>
        <w:keepNext/>
      </w:pPr>
      <w:r>
        <w:t>4. Choose one earlier problem and solve it in two different ways. Compare which method communicates the relationship most clearly.</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4C709295" w14:textId="77777777" w:rsidR="008469AA" w:rsidRDefault="00000000">
      <w:pPr>
        <w:pStyle w:val="Heading2"/>
        <w:pageBreakBefore/>
        <w:rPr>
          <w:rFonts w:hint="eastAsia"/>
        </w:rPr>
      </w:pPr>
      <w:r>
        <w:t>Transfer Bridge: Familiar, Altered, Non-Routine, and Repair</w:t>
      </w:r>
    </w:p>
    <w:p w14:paraId="15B44E86" w14:textId="77777777" w:rsidR="008469AA" w:rsidRDefault="00000000">
      <w:r>
        <w:t>Use this section after the worked examples and before the exit ticket. The method is deliberately not named in every task. First identify the relationship or action, then represent, solve, and check.</w:t>
      </w:r>
    </w:p>
    <w:p w14:paraId="41352FD7" w14:textId="77777777" w:rsidR="008469AA" w:rsidRDefault="00000000">
      <w:pPr>
        <w:pStyle w:val="Heading3"/>
        <w:rPr>
          <w:rFonts w:hint="eastAsia"/>
        </w:rPr>
      </w:pPr>
      <w:r>
        <w:t>A. Familiar structure</w:t>
      </w:r>
    </w:p>
    <w:p w14:paraId="307917AF" w14:textId="77777777" w:rsidR="008469AA" w:rsidRDefault="00000000">
      <w:pPr>
        <w:pStyle w:val="BodyText"/>
        <w:keepNext/>
      </w:pPr>
      <w:r>
        <w:t>Classify the relationship before solving: a $160 item is discounted 25% and taxed 8%.</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308E607A" w14:textId="77777777" w:rsidR="008469AA" w:rsidRDefault="00000000">
      <w:pPr>
        <w:pStyle w:val="Heading3"/>
        <w:rPr>
          <w:rFonts w:hint="eastAsia"/>
        </w:rPr>
      </w:pPr>
      <w:r>
        <w:t>B. Altered structure</w:t>
      </w:r>
    </w:p>
    <w:p w14:paraId="6118023C" w14:textId="77777777" w:rsidR="008469AA" w:rsidRDefault="00000000">
      <w:pPr>
        <w:pStyle w:val="BodyText"/>
        <w:keepNext/>
      </w:pPr>
      <w:r>
        <w:t>A map is 6 cm wide, but no scale is given. State what can and cannot be determined.</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711A906F" w14:textId="77777777" w:rsidR="008469AA" w:rsidRDefault="00000000">
      <w:pPr>
        <w:pStyle w:val="Heading3"/>
        <w:rPr>
          <w:rFonts w:hint="eastAsia"/>
        </w:rPr>
      </w:pPr>
      <w:r>
        <w:t xml:space="preserve">C. Non-routine structure</w:t>
      </w:r>
    </w:p>
    <w:p w14:paraId="2323EDF5" w14:textId="77777777" w:rsidR="008469AA" w:rsidRDefault="00000000">
      <w:pPr>
        <w:pStyle w:val="BodyText"/>
        <w:keepNext/>
      </w:pPr>
      <w:r>
        <w:t>Create two different proportional problems with the same numerical answer but different meanings and units.</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346C9E9B" w14:textId="77777777" w:rsidR="008469AA" w:rsidRDefault="00000000">
      <w:pPr>
        <w:pStyle w:val="Heading3"/>
        <w:rPr>
          <w:rFonts w:hint="eastAsia"/>
        </w:rPr>
      </w:pPr>
      <w:r>
        <w:t>D. Repair and compare</w:t>
      </w:r>
    </w:p>
    <w:p w14:paraId="460D688A" w14:textId="77777777" w:rsidR="008469AA" w:rsidRDefault="00000000">
      <w:pPr>
        <w:pStyle w:val="BodyText"/>
        <w:keepNext/>
      </w:pPr>
      <w:r>
        <w:t>A student solves every proportional problem by cross multiplication. Explain why classification and representation must come first.</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sectPr w:rsidR="008469AA">
      <w:headerReference w:type="even" r:id="rId9"/>
      <w:headerReference w:type="default" r:id="rId10"/>
      <w:footerReference w:type="even" r:id="rId11"/>
      <w:footerReference w:type="default" r:id="rId12"/>
      <w:headerReference w:type="first" r:id="rId13"/>
      <w:footerReference w:type="first" r:id="rId14"/>
      <w:pgSz w:w="12240" w:h="15840"/>
      <w:pgMar w:top="864" w:right="864" w:bottom="864" w:left="864" w:header="576" w:footer="576"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5B8BAE6" w14:textId="77777777" w:rsidR="00D97857" w:rsidRDefault="00D97857">
      <w:pPr>
        <w:spacing w:after="0" w:line="240" w:lineRule="auto"/>
      </w:pPr>
      <w:r>
        <w:separator/>
      </w:r>
    </w:p>
  </w:endnote>
  <w:endnote w:type="continuationSeparator" w:id="0">
    <w:p w14:paraId="45E5346B" w14:textId="77777777" w:rsidR="00D97857" w:rsidRDefault="00D97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1"/>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309020205020404"/>
    <w:charset w:val="01"/>
    <w:family w:val="roman"/>
    <w:pitch w:val="variable"/>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Lohit Devanagari">
    <w:panose1 w:val="020B0604020202020204"/>
    <w:charset w:val="00"/>
    <w:family w:val="roman"/>
    <w:notTrueType/>
    <w:pitch w:val="default"/>
  </w:font>
  <w:font w:name="Cambria Math">
    <w:panose1 w:val="02040503050406030204"/>
    <w:charset w:val="01"/>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2.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3.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3C81780" w14:textId="77777777" w:rsidR="00D97857" w:rsidRDefault="00D97857">
      <w:pPr>
        <w:spacing w:after="0" w:line="240" w:lineRule="auto"/>
      </w:pPr>
      <w:r>
        <w:separator/>
      </w:r>
    </w:p>
  </w:footnote>
  <w:footnote w:type="continuationSeparator" w:id="0">
    <w:p w14:paraId="0CF14119" w14:textId="77777777" w:rsidR="00D97857" w:rsidRDefault="00D97857">
      <w:pPr>
        <w:spacing w:after="0" w:line="240" w:lineRule="auto"/>
      </w:pPr>
      <w:r>
        <w:continuationSeparator/>
      </w:r>
    </w:p>
  </w:footnote>
</w:footnotes>
</file>

<file path=word/header1.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2.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3.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BF179C"/>
    <w:multiLevelType w:val="multilevel"/>
    <w:tmpl w:val="ED70992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 w15:restartNumberingAfterBreak="0">
    <w:nsid w:val="039A4804"/>
    <w:multiLevelType w:val="multilevel"/>
    <w:tmpl w:val="E88CCB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 w15:restartNumberingAfterBreak="0">
    <w:nsid w:val="05D73ABF"/>
    <w:multiLevelType w:val="multilevel"/>
    <w:tmpl w:val="C024AB9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 w15:restartNumberingAfterBreak="0">
    <w:nsid w:val="08886751"/>
    <w:multiLevelType w:val="multilevel"/>
    <w:tmpl w:val="915CE86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 w15:restartNumberingAfterBreak="0">
    <w:nsid w:val="096358E9"/>
    <w:multiLevelType w:val="multilevel"/>
    <w:tmpl w:val="601A1AB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 w15:restartNumberingAfterBreak="0">
    <w:nsid w:val="09BE01AD"/>
    <w:multiLevelType w:val="multilevel"/>
    <w:tmpl w:val="D8EA2AB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 w15:restartNumberingAfterBreak="0">
    <w:nsid w:val="0B754146"/>
    <w:multiLevelType w:val="multilevel"/>
    <w:tmpl w:val="93BAB3C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 w15:restartNumberingAfterBreak="0">
    <w:nsid w:val="0DA356E4"/>
    <w:multiLevelType w:val="multilevel"/>
    <w:tmpl w:val="4C9C5F2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 w15:restartNumberingAfterBreak="0">
    <w:nsid w:val="0ED93FB0"/>
    <w:multiLevelType w:val="multilevel"/>
    <w:tmpl w:val="1C60F0C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9" w15:restartNumberingAfterBreak="0">
    <w:nsid w:val="0F316E81"/>
    <w:multiLevelType w:val="multilevel"/>
    <w:tmpl w:val="42F4023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0" w15:restartNumberingAfterBreak="0">
    <w:nsid w:val="134A3C44"/>
    <w:multiLevelType w:val="multilevel"/>
    <w:tmpl w:val="9274160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1" w15:restartNumberingAfterBreak="0">
    <w:nsid w:val="16562877"/>
    <w:multiLevelType w:val="multilevel"/>
    <w:tmpl w:val="2A7EA6F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12" w15:restartNumberingAfterBreak="0">
    <w:nsid w:val="1BEC7050"/>
    <w:multiLevelType w:val="multilevel"/>
    <w:tmpl w:val="FBB860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3" w15:restartNumberingAfterBreak="0">
    <w:nsid w:val="1D47661F"/>
    <w:multiLevelType w:val="multilevel"/>
    <w:tmpl w:val="14E885E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4" w15:restartNumberingAfterBreak="0">
    <w:nsid w:val="1D9F0151"/>
    <w:multiLevelType w:val="multilevel"/>
    <w:tmpl w:val="5988252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5" w15:restartNumberingAfterBreak="0">
    <w:nsid w:val="20562838"/>
    <w:multiLevelType w:val="multilevel"/>
    <w:tmpl w:val="2F82F41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6" w15:restartNumberingAfterBreak="0">
    <w:nsid w:val="20B733EA"/>
    <w:multiLevelType w:val="multilevel"/>
    <w:tmpl w:val="8B0A9B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7" w15:restartNumberingAfterBreak="0">
    <w:nsid w:val="210B683E"/>
    <w:multiLevelType w:val="multilevel"/>
    <w:tmpl w:val="E07C711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8" w15:restartNumberingAfterBreak="0">
    <w:nsid w:val="217E0A82"/>
    <w:multiLevelType w:val="multilevel"/>
    <w:tmpl w:val="A74A33D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9" w15:restartNumberingAfterBreak="0">
    <w:nsid w:val="222C2D75"/>
    <w:multiLevelType w:val="multilevel"/>
    <w:tmpl w:val="4BFC8DF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20" w15:restartNumberingAfterBreak="0">
    <w:nsid w:val="239670DC"/>
    <w:multiLevelType w:val="multilevel"/>
    <w:tmpl w:val="1436BE8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1" w15:restartNumberingAfterBreak="0">
    <w:nsid w:val="263F7ED7"/>
    <w:multiLevelType w:val="multilevel"/>
    <w:tmpl w:val="A2C6073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2" w15:restartNumberingAfterBreak="0">
    <w:nsid w:val="276E72E2"/>
    <w:multiLevelType w:val="multilevel"/>
    <w:tmpl w:val="14CE791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3" w15:restartNumberingAfterBreak="0">
    <w:nsid w:val="2A2B64C8"/>
    <w:multiLevelType w:val="multilevel"/>
    <w:tmpl w:val="4C9EE24A"/>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24" w15:restartNumberingAfterBreak="0">
    <w:nsid w:val="2B325D0E"/>
    <w:multiLevelType w:val="multilevel"/>
    <w:tmpl w:val="782EE61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5" w15:restartNumberingAfterBreak="0">
    <w:nsid w:val="2C0A3B6F"/>
    <w:multiLevelType w:val="multilevel"/>
    <w:tmpl w:val="8AC413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6" w15:restartNumberingAfterBreak="0">
    <w:nsid w:val="2E1B0F6E"/>
    <w:multiLevelType w:val="multilevel"/>
    <w:tmpl w:val="22A6B73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7" w15:restartNumberingAfterBreak="0">
    <w:nsid w:val="30E87BE0"/>
    <w:multiLevelType w:val="multilevel"/>
    <w:tmpl w:val="4B3EDC6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28" w15:restartNumberingAfterBreak="0">
    <w:nsid w:val="341E10F4"/>
    <w:multiLevelType w:val="multilevel"/>
    <w:tmpl w:val="4DDC532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29" w15:restartNumberingAfterBreak="0">
    <w:nsid w:val="34265FEE"/>
    <w:multiLevelType w:val="multilevel"/>
    <w:tmpl w:val="DEF02ACA"/>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0" w15:restartNumberingAfterBreak="0">
    <w:nsid w:val="357D3204"/>
    <w:multiLevelType w:val="multilevel"/>
    <w:tmpl w:val="10BC5BB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1" w15:restartNumberingAfterBreak="0">
    <w:nsid w:val="35820C69"/>
    <w:multiLevelType w:val="multilevel"/>
    <w:tmpl w:val="77AC667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2" w15:restartNumberingAfterBreak="0">
    <w:nsid w:val="36EA75F1"/>
    <w:multiLevelType w:val="multilevel"/>
    <w:tmpl w:val="F956F8E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3" w15:restartNumberingAfterBreak="0">
    <w:nsid w:val="3B59016C"/>
    <w:multiLevelType w:val="multilevel"/>
    <w:tmpl w:val="9AE4AD44"/>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4" w15:restartNumberingAfterBreak="0">
    <w:nsid w:val="3BB00402"/>
    <w:multiLevelType w:val="multilevel"/>
    <w:tmpl w:val="01EC1DB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5" w15:restartNumberingAfterBreak="0">
    <w:nsid w:val="3DD43B84"/>
    <w:multiLevelType w:val="multilevel"/>
    <w:tmpl w:val="0356690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6" w15:restartNumberingAfterBreak="0">
    <w:nsid w:val="3DF4056F"/>
    <w:multiLevelType w:val="multilevel"/>
    <w:tmpl w:val="4DC85134"/>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7" w15:restartNumberingAfterBreak="0">
    <w:nsid w:val="3F887E2C"/>
    <w:multiLevelType w:val="multilevel"/>
    <w:tmpl w:val="451CD8A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8" w15:restartNumberingAfterBreak="0">
    <w:nsid w:val="44F64B5B"/>
    <w:multiLevelType w:val="multilevel"/>
    <w:tmpl w:val="4CDAC0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9" w15:restartNumberingAfterBreak="0">
    <w:nsid w:val="467D6BA0"/>
    <w:multiLevelType w:val="multilevel"/>
    <w:tmpl w:val="37901246"/>
    <w:lvl w:ilvl="0">
      <w:start w:val="2"/>
      <w:numFmt w:val="decimal"/>
      <w:lvlText w:val="%1."/>
      <w:lvlJc w:val="left"/>
      <w:pPr>
        <w:tabs>
          <w:tab w:val="num" w:pos="0"/>
        </w:tabs>
        <w:ind w:left="720" w:hanging="480"/>
      </w:pPr>
    </w:lvl>
    <w:lvl w:ilvl="1">
      <w:start w:val="2"/>
      <w:numFmt w:val="decimal"/>
      <w:lvlText w:val="%2."/>
      <w:lvlJc w:val="left"/>
      <w:pPr>
        <w:tabs>
          <w:tab w:val="num" w:pos="0"/>
        </w:tabs>
        <w:ind w:left="1440" w:hanging="480"/>
      </w:pPr>
    </w:lvl>
    <w:lvl w:ilvl="2">
      <w:start w:val="2"/>
      <w:numFmt w:val="decimal"/>
      <w:lvlText w:val="%3."/>
      <w:lvlJc w:val="left"/>
      <w:pPr>
        <w:tabs>
          <w:tab w:val="num" w:pos="0"/>
        </w:tabs>
        <w:ind w:left="2160" w:hanging="480"/>
      </w:pPr>
    </w:lvl>
    <w:lvl w:ilvl="3">
      <w:start w:val="2"/>
      <w:numFmt w:val="decimal"/>
      <w:lvlText w:val="%4."/>
      <w:lvlJc w:val="left"/>
      <w:pPr>
        <w:tabs>
          <w:tab w:val="num" w:pos="0"/>
        </w:tabs>
        <w:ind w:left="2880" w:hanging="480"/>
      </w:pPr>
    </w:lvl>
    <w:lvl w:ilvl="4">
      <w:start w:val="2"/>
      <w:numFmt w:val="decimal"/>
      <w:lvlText w:val="%5."/>
      <w:lvlJc w:val="left"/>
      <w:pPr>
        <w:tabs>
          <w:tab w:val="num" w:pos="0"/>
        </w:tabs>
        <w:ind w:left="3600" w:hanging="480"/>
      </w:pPr>
    </w:lvl>
    <w:lvl w:ilvl="5">
      <w:start w:val="2"/>
      <w:numFmt w:val="decimal"/>
      <w:lvlText w:val="%6."/>
      <w:lvlJc w:val="left"/>
      <w:pPr>
        <w:tabs>
          <w:tab w:val="num" w:pos="0"/>
        </w:tabs>
        <w:ind w:left="4320" w:hanging="480"/>
      </w:pPr>
    </w:lvl>
    <w:lvl w:ilvl="6">
      <w:start w:val="2"/>
      <w:numFmt w:val="decimal"/>
      <w:lvlText w:val="%7."/>
      <w:lvlJc w:val="left"/>
      <w:pPr>
        <w:tabs>
          <w:tab w:val="num" w:pos="0"/>
        </w:tabs>
        <w:ind w:left="5040" w:hanging="480"/>
      </w:pPr>
    </w:lvl>
    <w:lvl w:ilvl="7">
      <w:start w:val="2"/>
      <w:numFmt w:val="decimal"/>
      <w:lvlText w:val="%8."/>
      <w:lvlJc w:val="left"/>
      <w:pPr>
        <w:tabs>
          <w:tab w:val="num" w:pos="0"/>
        </w:tabs>
        <w:ind w:left="5760" w:hanging="480"/>
      </w:pPr>
    </w:lvl>
    <w:lvl w:ilvl="8">
      <w:start w:val="2"/>
      <w:numFmt w:val="decimal"/>
      <w:lvlText w:val="%9."/>
      <w:lvlJc w:val="left"/>
      <w:pPr>
        <w:tabs>
          <w:tab w:val="num" w:pos="0"/>
        </w:tabs>
        <w:ind w:left="6480" w:hanging="480"/>
      </w:pPr>
    </w:lvl>
  </w:abstractNum>
  <w:abstractNum w:abstractNumId="40" w15:restartNumberingAfterBreak="0">
    <w:nsid w:val="480E7652"/>
    <w:multiLevelType w:val="multilevel"/>
    <w:tmpl w:val="104A61E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1" w15:restartNumberingAfterBreak="0">
    <w:nsid w:val="4ACF1CF6"/>
    <w:multiLevelType w:val="multilevel"/>
    <w:tmpl w:val="885E1A1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2" w15:restartNumberingAfterBreak="0">
    <w:nsid w:val="4C4403E5"/>
    <w:multiLevelType w:val="multilevel"/>
    <w:tmpl w:val="53A8D19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3" w15:restartNumberingAfterBreak="0">
    <w:nsid w:val="4C842B83"/>
    <w:multiLevelType w:val="multilevel"/>
    <w:tmpl w:val="1510776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44" w15:restartNumberingAfterBreak="0">
    <w:nsid w:val="4CF35C6E"/>
    <w:multiLevelType w:val="multilevel"/>
    <w:tmpl w:val="70A04C0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5" w15:restartNumberingAfterBreak="0">
    <w:nsid w:val="4D545EB4"/>
    <w:multiLevelType w:val="multilevel"/>
    <w:tmpl w:val="C23628A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46" w15:restartNumberingAfterBreak="0">
    <w:nsid w:val="4D894F3C"/>
    <w:multiLevelType w:val="multilevel"/>
    <w:tmpl w:val="10FABC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7" w15:restartNumberingAfterBreak="0">
    <w:nsid w:val="4EBF34A8"/>
    <w:multiLevelType w:val="multilevel"/>
    <w:tmpl w:val="89363F4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8" w15:restartNumberingAfterBreak="0">
    <w:nsid w:val="4F57757D"/>
    <w:multiLevelType w:val="multilevel"/>
    <w:tmpl w:val="2E8E856C"/>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49" w15:restartNumberingAfterBreak="0">
    <w:nsid w:val="51015769"/>
    <w:multiLevelType w:val="multilevel"/>
    <w:tmpl w:val="2E168F18"/>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50" w15:restartNumberingAfterBreak="0">
    <w:nsid w:val="57FF08B9"/>
    <w:multiLevelType w:val="multilevel"/>
    <w:tmpl w:val="8446FE3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1" w15:restartNumberingAfterBreak="0">
    <w:nsid w:val="5B087E2B"/>
    <w:multiLevelType w:val="multilevel"/>
    <w:tmpl w:val="1C4E44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2" w15:restartNumberingAfterBreak="0">
    <w:nsid w:val="5BDF50CF"/>
    <w:multiLevelType w:val="multilevel"/>
    <w:tmpl w:val="CB76029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3" w15:restartNumberingAfterBreak="0">
    <w:nsid w:val="5DEC5FF8"/>
    <w:multiLevelType w:val="multilevel"/>
    <w:tmpl w:val="F95CEB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4" w15:restartNumberingAfterBreak="0">
    <w:nsid w:val="62371905"/>
    <w:multiLevelType w:val="multilevel"/>
    <w:tmpl w:val="010A473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5" w15:restartNumberingAfterBreak="0">
    <w:nsid w:val="62F75D5D"/>
    <w:multiLevelType w:val="multilevel"/>
    <w:tmpl w:val="F786954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6" w15:restartNumberingAfterBreak="0">
    <w:nsid w:val="63D12832"/>
    <w:multiLevelType w:val="multilevel"/>
    <w:tmpl w:val="9A02CA0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7" w15:restartNumberingAfterBreak="0">
    <w:nsid w:val="65890A60"/>
    <w:multiLevelType w:val="multilevel"/>
    <w:tmpl w:val="564E795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8" w15:restartNumberingAfterBreak="0">
    <w:nsid w:val="665462E4"/>
    <w:multiLevelType w:val="multilevel"/>
    <w:tmpl w:val="2A5A1494"/>
    <w:lvl w:ilvl="0">
      <w:start w:val="9"/>
      <w:numFmt w:val="decimal"/>
      <w:lvlText w:val="%1."/>
      <w:lvlJc w:val="left"/>
      <w:pPr>
        <w:tabs>
          <w:tab w:val="num" w:pos="0"/>
        </w:tabs>
        <w:ind w:left="720" w:hanging="480"/>
      </w:pPr>
    </w:lvl>
    <w:lvl w:ilvl="1">
      <w:start w:val="9"/>
      <w:numFmt w:val="decimal"/>
      <w:lvlText w:val="%2."/>
      <w:lvlJc w:val="left"/>
      <w:pPr>
        <w:tabs>
          <w:tab w:val="num" w:pos="0"/>
        </w:tabs>
        <w:ind w:left="1440" w:hanging="480"/>
      </w:pPr>
    </w:lvl>
    <w:lvl w:ilvl="2">
      <w:start w:val="9"/>
      <w:numFmt w:val="decimal"/>
      <w:lvlText w:val="%3."/>
      <w:lvlJc w:val="left"/>
      <w:pPr>
        <w:tabs>
          <w:tab w:val="num" w:pos="0"/>
        </w:tabs>
        <w:ind w:left="2160" w:hanging="480"/>
      </w:pPr>
    </w:lvl>
    <w:lvl w:ilvl="3">
      <w:start w:val="9"/>
      <w:numFmt w:val="decimal"/>
      <w:lvlText w:val="%4."/>
      <w:lvlJc w:val="left"/>
      <w:pPr>
        <w:tabs>
          <w:tab w:val="num" w:pos="0"/>
        </w:tabs>
        <w:ind w:left="2880" w:hanging="480"/>
      </w:pPr>
    </w:lvl>
    <w:lvl w:ilvl="4">
      <w:start w:val="9"/>
      <w:numFmt w:val="decimal"/>
      <w:lvlText w:val="%5."/>
      <w:lvlJc w:val="left"/>
      <w:pPr>
        <w:tabs>
          <w:tab w:val="num" w:pos="0"/>
        </w:tabs>
        <w:ind w:left="3600" w:hanging="480"/>
      </w:pPr>
    </w:lvl>
    <w:lvl w:ilvl="5">
      <w:start w:val="9"/>
      <w:numFmt w:val="decimal"/>
      <w:lvlText w:val="%6."/>
      <w:lvlJc w:val="left"/>
      <w:pPr>
        <w:tabs>
          <w:tab w:val="num" w:pos="0"/>
        </w:tabs>
        <w:ind w:left="4320" w:hanging="480"/>
      </w:pPr>
    </w:lvl>
    <w:lvl w:ilvl="6">
      <w:start w:val="9"/>
      <w:numFmt w:val="decimal"/>
      <w:lvlText w:val="%7."/>
      <w:lvlJc w:val="left"/>
      <w:pPr>
        <w:tabs>
          <w:tab w:val="num" w:pos="0"/>
        </w:tabs>
        <w:ind w:left="5040" w:hanging="480"/>
      </w:pPr>
    </w:lvl>
    <w:lvl w:ilvl="7">
      <w:start w:val="9"/>
      <w:numFmt w:val="decimal"/>
      <w:lvlText w:val="%8."/>
      <w:lvlJc w:val="left"/>
      <w:pPr>
        <w:tabs>
          <w:tab w:val="num" w:pos="0"/>
        </w:tabs>
        <w:ind w:left="5760" w:hanging="480"/>
      </w:pPr>
    </w:lvl>
    <w:lvl w:ilvl="8">
      <w:start w:val="9"/>
      <w:numFmt w:val="decimal"/>
      <w:lvlText w:val="%9."/>
      <w:lvlJc w:val="left"/>
      <w:pPr>
        <w:tabs>
          <w:tab w:val="num" w:pos="0"/>
        </w:tabs>
        <w:ind w:left="6480" w:hanging="480"/>
      </w:pPr>
    </w:lvl>
  </w:abstractNum>
  <w:abstractNum w:abstractNumId="59" w15:restartNumberingAfterBreak="0">
    <w:nsid w:val="67D5188C"/>
    <w:multiLevelType w:val="multilevel"/>
    <w:tmpl w:val="D63C7C7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0" w15:restartNumberingAfterBreak="0">
    <w:nsid w:val="67EA5440"/>
    <w:multiLevelType w:val="multilevel"/>
    <w:tmpl w:val="AB463AF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1" w15:restartNumberingAfterBreak="0">
    <w:nsid w:val="6B526DF6"/>
    <w:multiLevelType w:val="multilevel"/>
    <w:tmpl w:val="AE32592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2" w15:restartNumberingAfterBreak="0">
    <w:nsid w:val="6D3F5D7C"/>
    <w:multiLevelType w:val="multilevel"/>
    <w:tmpl w:val="66680918"/>
    <w:lvl w:ilvl="0">
      <w:start w:val="12"/>
      <w:numFmt w:val="decimal"/>
      <w:lvlText w:val="%1."/>
      <w:lvlJc w:val="left"/>
      <w:pPr>
        <w:tabs>
          <w:tab w:val="num" w:pos="0"/>
        </w:tabs>
        <w:ind w:left="720" w:hanging="480"/>
      </w:pPr>
    </w:lvl>
    <w:lvl w:ilvl="1">
      <w:start w:val="12"/>
      <w:numFmt w:val="decimal"/>
      <w:lvlText w:val="%2."/>
      <w:lvlJc w:val="left"/>
      <w:pPr>
        <w:tabs>
          <w:tab w:val="num" w:pos="0"/>
        </w:tabs>
        <w:ind w:left="1440" w:hanging="480"/>
      </w:pPr>
    </w:lvl>
    <w:lvl w:ilvl="2">
      <w:start w:val="12"/>
      <w:numFmt w:val="decimal"/>
      <w:lvlText w:val="%3."/>
      <w:lvlJc w:val="left"/>
      <w:pPr>
        <w:tabs>
          <w:tab w:val="num" w:pos="0"/>
        </w:tabs>
        <w:ind w:left="2160" w:hanging="480"/>
      </w:pPr>
    </w:lvl>
    <w:lvl w:ilvl="3">
      <w:start w:val="12"/>
      <w:numFmt w:val="decimal"/>
      <w:lvlText w:val="%4."/>
      <w:lvlJc w:val="left"/>
      <w:pPr>
        <w:tabs>
          <w:tab w:val="num" w:pos="0"/>
        </w:tabs>
        <w:ind w:left="2880" w:hanging="480"/>
      </w:pPr>
    </w:lvl>
    <w:lvl w:ilvl="4">
      <w:start w:val="12"/>
      <w:numFmt w:val="decimal"/>
      <w:lvlText w:val="%5."/>
      <w:lvlJc w:val="left"/>
      <w:pPr>
        <w:tabs>
          <w:tab w:val="num" w:pos="0"/>
        </w:tabs>
        <w:ind w:left="3600" w:hanging="480"/>
      </w:pPr>
    </w:lvl>
    <w:lvl w:ilvl="5">
      <w:start w:val="12"/>
      <w:numFmt w:val="decimal"/>
      <w:lvlText w:val="%6."/>
      <w:lvlJc w:val="left"/>
      <w:pPr>
        <w:tabs>
          <w:tab w:val="num" w:pos="0"/>
        </w:tabs>
        <w:ind w:left="4320" w:hanging="480"/>
      </w:pPr>
    </w:lvl>
    <w:lvl w:ilvl="6">
      <w:start w:val="12"/>
      <w:numFmt w:val="decimal"/>
      <w:lvlText w:val="%7."/>
      <w:lvlJc w:val="left"/>
      <w:pPr>
        <w:tabs>
          <w:tab w:val="num" w:pos="0"/>
        </w:tabs>
        <w:ind w:left="5040" w:hanging="480"/>
      </w:pPr>
    </w:lvl>
    <w:lvl w:ilvl="7">
      <w:start w:val="12"/>
      <w:numFmt w:val="decimal"/>
      <w:lvlText w:val="%8."/>
      <w:lvlJc w:val="left"/>
      <w:pPr>
        <w:tabs>
          <w:tab w:val="num" w:pos="0"/>
        </w:tabs>
        <w:ind w:left="5760" w:hanging="480"/>
      </w:pPr>
    </w:lvl>
    <w:lvl w:ilvl="8">
      <w:start w:val="12"/>
      <w:numFmt w:val="decimal"/>
      <w:lvlText w:val="%9."/>
      <w:lvlJc w:val="left"/>
      <w:pPr>
        <w:tabs>
          <w:tab w:val="num" w:pos="0"/>
        </w:tabs>
        <w:ind w:left="6480" w:hanging="480"/>
      </w:pPr>
    </w:lvl>
  </w:abstractNum>
  <w:abstractNum w:abstractNumId="63" w15:restartNumberingAfterBreak="0">
    <w:nsid w:val="6D4B2E91"/>
    <w:multiLevelType w:val="multilevel"/>
    <w:tmpl w:val="4E9C0A6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64" w15:restartNumberingAfterBreak="0">
    <w:nsid w:val="6E337880"/>
    <w:multiLevelType w:val="multilevel"/>
    <w:tmpl w:val="573047F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5" w15:restartNumberingAfterBreak="0">
    <w:nsid w:val="73611A45"/>
    <w:multiLevelType w:val="multilevel"/>
    <w:tmpl w:val="ED0447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6" w15:restartNumberingAfterBreak="0">
    <w:nsid w:val="73A71D6B"/>
    <w:multiLevelType w:val="multilevel"/>
    <w:tmpl w:val="B584FA5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7" w15:restartNumberingAfterBreak="0">
    <w:nsid w:val="740412B1"/>
    <w:multiLevelType w:val="multilevel"/>
    <w:tmpl w:val="A63CD9F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8" w15:restartNumberingAfterBreak="0">
    <w:nsid w:val="748D1132"/>
    <w:multiLevelType w:val="multilevel"/>
    <w:tmpl w:val="9A589FC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9" w15:restartNumberingAfterBreak="0">
    <w:nsid w:val="748E4E6B"/>
    <w:multiLevelType w:val="multilevel"/>
    <w:tmpl w:val="24B24366"/>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70" w15:restartNumberingAfterBreak="0">
    <w:nsid w:val="74CD3611"/>
    <w:multiLevelType w:val="multilevel"/>
    <w:tmpl w:val="CBDAEB8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1" w15:restartNumberingAfterBreak="0">
    <w:nsid w:val="76060B35"/>
    <w:multiLevelType w:val="multilevel"/>
    <w:tmpl w:val="44865AD0"/>
    <w:lvl w:ilvl="0">
      <w:start w:val="10"/>
      <w:numFmt w:val="decimal"/>
      <w:lvlText w:val="%1."/>
      <w:lvlJc w:val="left"/>
      <w:pPr>
        <w:tabs>
          <w:tab w:val="num" w:pos="0"/>
        </w:tabs>
        <w:ind w:left="720" w:hanging="480"/>
      </w:pPr>
    </w:lvl>
    <w:lvl w:ilvl="1">
      <w:start w:val="10"/>
      <w:numFmt w:val="decimal"/>
      <w:lvlText w:val="%2."/>
      <w:lvlJc w:val="left"/>
      <w:pPr>
        <w:tabs>
          <w:tab w:val="num" w:pos="0"/>
        </w:tabs>
        <w:ind w:left="1440" w:hanging="480"/>
      </w:pPr>
    </w:lvl>
    <w:lvl w:ilvl="2">
      <w:start w:val="10"/>
      <w:numFmt w:val="decimal"/>
      <w:lvlText w:val="%3."/>
      <w:lvlJc w:val="left"/>
      <w:pPr>
        <w:tabs>
          <w:tab w:val="num" w:pos="0"/>
        </w:tabs>
        <w:ind w:left="2160" w:hanging="480"/>
      </w:pPr>
    </w:lvl>
    <w:lvl w:ilvl="3">
      <w:start w:val="10"/>
      <w:numFmt w:val="decimal"/>
      <w:lvlText w:val="%4."/>
      <w:lvlJc w:val="left"/>
      <w:pPr>
        <w:tabs>
          <w:tab w:val="num" w:pos="0"/>
        </w:tabs>
        <w:ind w:left="2880" w:hanging="480"/>
      </w:pPr>
    </w:lvl>
    <w:lvl w:ilvl="4">
      <w:start w:val="10"/>
      <w:numFmt w:val="decimal"/>
      <w:lvlText w:val="%5."/>
      <w:lvlJc w:val="left"/>
      <w:pPr>
        <w:tabs>
          <w:tab w:val="num" w:pos="0"/>
        </w:tabs>
        <w:ind w:left="3600" w:hanging="480"/>
      </w:pPr>
    </w:lvl>
    <w:lvl w:ilvl="5">
      <w:start w:val="10"/>
      <w:numFmt w:val="decimal"/>
      <w:lvlText w:val="%6."/>
      <w:lvlJc w:val="left"/>
      <w:pPr>
        <w:tabs>
          <w:tab w:val="num" w:pos="0"/>
        </w:tabs>
        <w:ind w:left="4320" w:hanging="480"/>
      </w:pPr>
    </w:lvl>
    <w:lvl w:ilvl="6">
      <w:start w:val="10"/>
      <w:numFmt w:val="decimal"/>
      <w:lvlText w:val="%7."/>
      <w:lvlJc w:val="left"/>
      <w:pPr>
        <w:tabs>
          <w:tab w:val="num" w:pos="0"/>
        </w:tabs>
        <w:ind w:left="5040" w:hanging="480"/>
      </w:pPr>
    </w:lvl>
    <w:lvl w:ilvl="7">
      <w:start w:val="10"/>
      <w:numFmt w:val="decimal"/>
      <w:lvlText w:val="%8."/>
      <w:lvlJc w:val="left"/>
      <w:pPr>
        <w:tabs>
          <w:tab w:val="num" w:pos="0"/>
        </w:tabs>
        <w:ind w:left="5760" w:hanging="480"/>
      </w:pPr>
    </w:lvl>
    <w:lvl w:ilvl="8">
      <w:start w:val="10"/>
      <w:numFmt w:val="decimal"/>
      <w:lvlText w:val="%9."/>
      <w:lvlJc w:val="left"/>
      <w:pPr>
        <w:tabs>
          <w:tab w:val="num" w:pos="0"/>
        </w:tabs>
        <w:ind w:left="6480" w:hanging="480"/>
      </w:pPr>
    </w:lvl>
  </w:abstractNum>
  <w:abstractNum w:abstractNumId="72" w15:restartNumberingAfterBreak="0">
    <w:nsid w:val="769D2C0B"/>
    <w:multiLevelType w:val="multilevel"/>
    <w:tmpl w:val="AE9077E4"/>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3" w15:restartNumberingAfterBreak="0">
    <w:nsid w:val="77EF5F17"/>
    <w:multiLevelType w:val="multilevel"/>
    <w:tmpl w:val="8F24BAE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4" w15:restartNumberingAfterBreak="0">
    <w:nsid w:val="780B091E"/>
    <w:multiLevelType w:val="multilevel"/>
    <w:tmpl w:val="F2EC132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5" w15:restartNumberingAfterBreak="0">
    <w:nsid w:val="7A1A1D2A"/>
    <w:multiLevelType w:val="multilevel"/>
    <w:tmpl w:val="0BB680D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6" w15:restartNumberingAfterBreak="0">
    <w:nsid w:val="7AD20FD6"/>
    <w:multiLevelType w:val="multilevel"/>
    <w:tmpl w:val="4AC607C8"/>
    <w:lvl w:ilvl="0">
      <w:start w:val="5"/>
      <w:numFmt w:val="decimal"/>
      <w:lvlText w:val="%1."/>
      <w:lvlJc w:val="left"/>
      <w:pPr>
        <w:tabs>
          <w:tab w:val="num" w:pos="0"/>
        </w:tabs>
        <w:ind w:left="720" w:hanging="480"/>
      </w:pPr>
    </w:lvl>
    <w:lvl w:ilvl="1">
      <w:start w:val="5"/>
      <w:numFmt w:val="decimal"/>
      <w:lvlText w:val="%2."/>
      <w:lvlJc w:val="left"/>
      <w:pPr>
        <w:tabs>
          <w:tab w:val="num" w:pos="0"/>
        </w:tabs>
        <w:ind w:left="1440" w:hanging="480"/>
      </w:pPr>
    </w:lvl>
    <w:lvl w:ilvl="2">
      <w:start w:val="5"/>
      <w:numFmt w:val="decimal"/>
      <w:lvlText w:val="%3."/>
      <w:lvlJc w:val="left"/>
      <w:pPr>
        <w:tabs>
          <w:tab w:val="num" w:pos="0"/>
        </w:tabs>
        <w:ind w:left="2160" w:hanging="480"/>
      </w:pPr>
    </w:lvl>
    <w:lvl w:ilvl="3">
      <w:start w:val="5"/>
      <w:numFmt w:val="decimal"/>
      <w:lvlText w:val="%4."/>
      <w:lvlJc w:val="left"/>
      <w:pPr>
        <w:tabs>
          <w:tab w:val="num" w:pos="0"/>
        </w:tabs>
        <w:ind w:left="2880" w:hanging="480"/>
      </w:pPr>
    </w:lvl>
    <w:lvl w:ilvl="4">
      <w:start w:val="5"/>
      <w:numFmt w:val="decimal"/>
      <w:lvlText w:val="%5."/>
      <w:lvlJc w:val="left"/>
      <w:pPr>
        <w:tabs>
          <w:tab w:val="num" w:pos="0"/>
        </w:tabs>
        <w:ind w:left="3600" w:hanging="480"/>
      </w:pPr>
    </w:lvl>
    <w:lvl w:ilvl="5">
      <w:start w:val="5"/>
      <w:numFmt w:val="decimal"/>
      <w:lvlText w:val="%6."/>
      <w:lvlJc w:val="left"/>
      <w:pPr>
        <w:tabs>
          <w:tab w:val="num" w:pos="0"/>
        </w:tabs>
        <w:ind w:left="4320" w:hanging="480"/>
      </w:pPr>
    </w:lvl>
    <w:lvl w:ilvl="6">
      <w:start w:val="5"/>
      <w:numFmt w:val="decimal"/>
      <w:lvlText w:val="%7."/>
      <w:lvlJc w:val="left"/>
      <w:pPr>
        <w:tabs>
          <w:tab w:val="num" w:pos="0"/>
        </w:tabs>
        <w:ind w:left="5040" w:hanging="480"/>
      </w:pPr>
    </w:lvl>
    <w:lvl w:ilvl="7">
      <w:start w:val="5"/>
      <w:numFmt w:val="decimal"/>
      <w:lvlText w:val="%8."/>
      <w:lvlJc w:val="left"/>
      <w:pPr>
        <w:tabs>
          <w:tab w:val="num" w:pos="0"/>
        </w:tabs>
        <w:ind w:left="5760" w:hanging="480"/>
      </w:pPr>
    </w:lvl>
    <w:lvl w:ilvl="8">
      <w:start w:val="5"/>
      <w:numFmt w:val="decimal"/>
      <w:lvlText w:val="%9."/>
      <w:lvlJc w:val="left"/>
      <w:pPr>
        <w:tabs>
          <w:tab w:val="num" w:pos="0"/>
        </w:tabs>
        <w:ind w:left="6480" w:hanging="480"/>
      </w:pPr>
    </w:lvl>
  </w:abstractNum>
  <w:abstractNum w:abstractNumId="77" w15:restartNumberingAfterBreak="0">
    <w:nsid w:val="7BCF03D4"/>
    <w:multiLevelType w:val="multilevel"/>
    <w:tmpl w:val="F8462A8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78" w15:restartNumberingAfterBreak="0">
    <w:nsid w:val="7CC72E71"/>
    <w:multiLevelType w:val="multilevel"/>
    <w:tmpl w:val="E8AA6F7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9" w15:restartNumberingAfterBreak="0">
    <w:nsid w:val="7D753629"/>
    <w:multiLevelType w:val="multilevel"/>
    <w:tmpl w:val="281871E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80" w15:restartNumberingAfterBreak="0">
    <w:nsid w:val="7EFA15D9"/>
    <w:multiLevelType w:val="multilevel"/>
    <w:tmpl w:val="BA26C7C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1" w15:restartNumberingAfterBreak="0">
    <w:nsid w:val="7FC5747B"/>
    <w:multiLevelType w:val="multilevel"/>
    <w:tmpl w:val="BA225D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num w:numId="1" w16cid:durableId="120076268">
    <w:abstractNumId w:val="4"/>
  </w:num>
  <w:num w:numId="2" w16cid:durableId="1009647882">
    <w:abstractNumId w:val="78"/>
  </w:num>
  <w:num w:numId="3" w16cid:durableId="52194225">
    <w:abstractNumId w:val="18"/>
  </w:num>
  <w:num w:numId="4" w16cid:durableId="1960524333">
    <w:abstractNumId w:val="68"/>
  </w:num>
  <w:num w:numId="5" w16cid:durableId="288708188">
    <w:abstractNumId w:val="9"/>
  </w:num>
  <w:num w:numId="6" w16cid:durableId="1203133672">
    <w:abstractNumId w:val="74"/>
  </w:num>
  <w:num w:numId="7" w16cid:durableId="144015312">
    <w:abstractNumId w:val="0"/>
  </w:num>
  <w:num w:numId="8" w16cid:durableId="2037582477">
    <w:abstractNumId w:val="10"/>
  </w:num>
  <w:num w:numId="9" w16cid:durableId="1677612053">
    <w:abstractNumId w:val="60"/>
  </w:num>
  <w:num w:numId="10" w16cid:durableId="191770468">
    <w:abstractNumId w:val="79"/>
  </w:num>
  <w:num w:numId="11" w16cid:durableId="2016758157">
    <w:abstractNumId w:val="73"/>
  </w:num>
  <w:num w:numId="12" w16cid:durableId="26830941">
    <w:abstractNumId w:val="44"/>
  </w:num>
  <w:num w:numId="13" w16cid:durableId="75904041">
    <w:abstractNumId w:val="32"/>
  </w:num>
  <w:num w:numId="14" w16cid:durableId="1445881558">
    <w:abstractNumId w:val="27"/>
  </w:num>
  <w:num w:numId="15" w16cid:durableId="1257517059">
    <w:abstractNumId w:val="50"/>
  </w:num>
  <w:num w:numId="16" w16cid:durableId="707071874">
    <w:abstractNumId w:val="14"/>
  </w:num>
  <w:num w:numId="17" w16cid:durableId="134613822">
    <w:abstractNumId w:val="34"/>
  </w:num>
  <w:num w:numId="18" w16cid:durableId="1577933924">
    <w:abstractNumId w:val="53"/>
  </w:num>
  <w:num w:numId="19" w16cid:durableId="21172436">
    <w:abstractNumId w:val="41"/>
  </w:num>
  <w:num w:numId="20" w16cid:durableId="645819534">
    <w:abstractNumId w:val="46"/>
  </w:num>
  <w:num w:numId="21" w16cid:durableId="984969030">
    <w:abstractNumId w:val="54"/>
  </w:num>
  <w:num w:numId="22" w16cid:durableId="677268191">
    <w:abstractNumId w:val="35"/>
  </w:num>
  <w:num w:numId="23" w16cid:durableId="1508059946">
    <w:abstractNumId w:val="70"/>
  </w:num>
  <w:num w:numId="24" w16cid:durableId="1468204538">
    <w:abstractNumId w:val="56"/>
  </w:num>
  <w:num w:numId="25" w16cid:durableId="1975868556">
    <w:abstractNumId w:val="40"/>
  </w:num>
  <w:num w:numId="26" w16cid:durableId="785660752">
    <w:abstractNumId w:val="30"/>
  </w:num>
  <w:num w:numId="27" w16cid:durableId="638264738">
    <w:abstractNumId w:val="5"/>
  </w:num>
  <w:num w:numId="28" w16cid:durableId="1778021475">
    <w:abstractNumId w:val="55"/>
  </w:num>
  <w:num w:numId="29" w16cid:durableId="1018235282">
    <w:abstractNumId w:val="6"/>
  </w:num>
  <w:num w:numId="30" w16cid:durableId="786894119">
    <w:abstractNumId w:val="38"/>
  </w:num>
  <w:num w:numId="31" w16cid:durableId="145712305">
    <w:abstractNumId w:val="12"/>
  </w:num>
  <w:num w:numId="32" w16cid:durableId="1579629373">
    <w:abstractNumId w:val="47"/>
  </w:num>
  <w:num w:numId="33" w16cid:durableId="1574124039">
    <w:abstractNumId w:val="81"/>
    <w:lvlOverride w:ilvl="0">
      <w:startOverride w:val="1"/>
    </w:lvlOverride>
  </w:num>
  <w:num w:numId="34" w16cid:durableId="1169251210">
    <w:abstractNumId w:val="81"/>
    <w:lvlOverride w:ilvl="0">
      <w:startOverride w:val="1"/>
    </w:lvlOverride>
  </w:num>
  <w:num w:numId="35" w16cid:durableId="977031088">
    <w:abstractNumId w:val="81"/>
    <w:lvlOverride w:ilvl="0">
      <w:startOverride w:val="1"/>
    </w:lvlOverride>
  </w:num>
  <w:num w:numId="36" w16cid:durableId="1910651036">
    <w:abstractNumId w:val="81"/>
    <w:lvlOverride w:ilvl="0">
      <w:startOverride w:val="1"/>
    </w:lvlOverride>
  </w:num>
  <w:num w:numId="37" w16cid:durableId="1262840041">
    <w:abstractNumId w:val="4"/>
  </w:num>
  <w:num w:numId="38" w16cid:durableId="884373256">
    <w:abstractNumId w:val="81"/>
    <w:lvlOverride w:ilvl="0">
      <w:startOverride w:val="1"/>
    </w:lvlOverride>
  </w:num>
  <w:num w:numId="39" w16cid:durableId="29036569">
    <w:abstractNumId w:val="4"/>
  </w:num>
  <w:num w:numId="40" w16cid:durableId="962535335">
    <w:abstractNumId w:val="81"/>
    <w:lvlOverride w:ilvl="0">
      <w:startOverride w:val="1"/>
    </w:lvlOverride>
  </w:num>
  <w:num w:numId="41" w16cid:durableId="1708338487">
    <w:abstractNumId w:val="4"/>
  </w:num>
  <w:num w:numId="42" w16cid:durableId="1956985616">
    <w:abstractNumId w:val="4"/>
  </w:num>
  <w:num w:numId="43" w16cid:durableId="1802380599">
    <w:abstractNumId w:val="81"/>
    <w:lvlOverride w:ilvl="0">
      <w:startOverride w:val="1"/>
    </w:lvlOverride>
  </w:num>
  <w:num w:numId="44" w16cid:durableId="1376659689">
    <w:abstractNumId w:val="39"/>
    <w:lvlOverride w:ilvl="0">
      <w:startOverride w:val="2"/>
    </w:lvlOverride>
  </w:num>
  <w:num w:numId="45" w16cid:durableId="265162648">
    <w:abstractNumId w:val="29"/>
    <w:lvlOverride w:ilvl="0">
      <w:startOverride w:val="6"/>
    </w:lvlOverride>
  </w:num>
  <w:num w:numId="46" w16cid:durableId="1444379173">
    <w:abstractNumId w:val="28"/>
    <w:lvlOverride w:ilvl="0">
      <w:startOverride w:val="7"/>
    </w:lvlOverride>
  </w:num>
  <w:num w:numId="47" w16cid:durableId="1161774711">
    <w:abstractNumId w:val="19"/>
    <w:lvlOverride w:ilvl="0">
      <w:startOverride w:val="8"/>
    </w:lvlOverride>
  </w:num>
  <w:num w:numId="48" w16cid:durableId="1682274015">
    <w:abstractNumId w:val="58"/>
    <w:lvlOverride w:ilvl="0">
      <w:startOverride w:val="9"/>
    </w:lvlOverride>
  </w:num>
  <w:num w:numId="49" w16cid:durableId="1993631234">
    <w:abstractNumId w:val="76"/>
    <w:lvlOverride w:ilvl="0">
      <w:startOverride w:val="5"/>
    </w:lvlOverride>
  </w:num>
  <w:num w:numId="50" w16cid:durableId="453059490">
    <w:abstractNumId w:val="81"/>
    <w:lvlOverride w:ilvl="0">
      <w:startOverride w:val="1"/>
    </w:lvlOverride>
  </w:num>
  <w:num w:numId="51" w16cid:durableId="2110809211">
    <w:abstractNumId w:val="76"/>
    <w:lvlOverride w:ilvl="0">
      <w:startOverride w:val="5"/>
    </w:lvlOverride>
  </w:num>
  <w:num w:numId="52" w16cid:durableId="803960545">
    <w:abstractNumId w:val="58"/>
    <w:lvlOverride w:ilvl="0">
      <w:startOverride w:val="9"/>
    </w:lvlOverride>
  </w:num>
  <w:num w:numId="53" w16cid:durableId="630792526">
    <w:abstractNumId w:val="71"/>
    <w:lvlOverride w:ilvl="0">
      <w:startOverride w:val="10"/>
    </w:lvlOverride>
  </w:num>
  <w:num w:numId="54" w16cid:durableId="1938059609">
    <w:abstractNumId w:val="62"/>
    <w:lvlOverride w:ilvl="0">
      <w:startOverride w:val="12"/>
    </w:lvlOverride>
  </w:num>
  <w:num w:numId="55" w16cid:durableId="1726368910">
    <w:abstractNumId w:val="81"/>
    <w:lvlOverride w:ilvl="0">
      <w:startOverride w:val="1"/>
    </w:lvlOverride>
  </w:num>
  <w:num w:numId="56" w16cid:durableId="871499163">
    <w:abstractNumId w:val="4"/>
  </w:num>
  <w:num w:numId="57" w16cid:durableId="998535538">
    <w:abstractNumId w:val="81"/>
    <w:lvlOverride w:ilvl="0">
      <w:startOverride w:val="1"/>
    </w:lvlOverride>
  </w:num>
  <w:num w:numId="58" w16cid:durableId="42406787">
    <w:abstractNumId w:val="4"/>
  </w:num>
  <w:num w:numId="59" w16cid:durableId="185101698">
    <w:abstractNumId w:val="21"/>
    <w:lvlOverride w:ilvl="0">
      <w:startOverride w:val="1"/>
    </w:lvlOverride>
  </w:num>
  <w:num w:numId="60" w16cid:durableId="1364355952">
    <w:abstractNumId w:val="21"/>
    <w:lvlOverride w:ilvl="0">
      <w:startOverride w:val="1"/>
    </w:lvlOverride>
  </w:num>
  <w:num w:numId="61" w16cid:durableId="1933320248">
    <w:abstractNumId w:val="78"/>
  </w:num>
  <w:num w:numId="62" w16cid:durableId="76051622">
    <w:abstractNumId w:val="21"/>
    <w:lvlOverride w:ilvl="0">
      <w:startOverride w:val="1"/>
    </w:lvlOverride>
  </w:num>
  <w:num w:numId="63" w16cid:durableId="80181961">
    <w:abstractNumId w:val="78"/>
  </w:num>
  <w:num w:numId="64" w16cid:durableId="1744792633">
    <w:abstractNumId w:val="21"/>
    <w:lvlOverride w:ilvl="0">
      <w:startOverride w:val="1"/>
    </w:lvlOverride>
  </w:num>
  <w:num w:numId="65" w16cid:durableId="776677806">
    <w:abstractNumId w:val="78"/>
  </w:num>
  <w:num w:numId="66" w16cid:durableId="1641381144">
    <w:abstractNumId w:val="78"/>
  </w:num>
  <w:num w:numId="67" w16cid:durableId="161896175">
    <w:abstractNumId w:val="21"/>
    <w:lvlOverride w:ilvl="0">
      <w:startOverride w:val="1"/>
    </w:lvlOverride>
  </w:num>
  <w:num w:numId="68" w16cid:durableId="213583881">
    <w:abstractNumId w:val="63"/>
    <w:lvlOverride w:ilvl="0">
      <w:startOverride w:val="7"/>
    </w:lvlOverride>
  </w:num>
  <w:num w:numId="69" w16cid:durableId="1749424921">
    <w:abstractNumId w:val="75"/>
    <w:lvlOverride w:ilvl="0">
      <w:startOverride w:val="11"/>
    </w:lvlOverride>
  </w:num>
  <w:num w:numId="70" w16cid:durableId="2079277988">
    <w:abstractNumId w:val="21"/>
    <w:lvlOverride w:ilvl="0">
      <w:startOverride w:val="1"/>
    </w:lvlOverride>
  </w:num>
  <w:num w:numId="71" w16cid:durableId="1193616261">
    <w:abstractNumId w:val="21"/>
    <w:lvlOverride w:ilvl="0">
      <w:startOverride w:val="1"/>
    </w:lvlOverride>
  </w:num>
  <w:num w:numId="72" w16cid:durableId="1394617749">
    <w:abstractNumId w:val="21"/>
    <w:lvlOverride w:ilvl="0">
      <w:startOverride w:val="1"/>
    </w:lvlOverride>
  </w:num>
  <w:num w:numId="73" w16cid:durableId="1534422289">
    <w:abstractNumId w:val="78"/>
  </w:num>
  <w:num w:numId="74" w16cid:durableId="473722322">
    <w:abstractNumId w:val="21"/>
    <w:lvlOverride w:ilvl="0">
      <w:startOverride w:val="1"/>
    </w:lvlOverride>
  </w:num>
  <w:num w:numId="75" w16cid:durableId="398213769">
    <w:abstractNumId w:val="78"/>
  </w:num>
  <w:num w:numId="76" w16cid:durableId="1181048088">
    <w:abstractNumId w:val="8"/>
    <w:lvlOverride w:ilvl="0">
      <w:startOverride w:val="1"/>
    </w:lvlOverride>
  </w:num>
  <w:num w:numId="77" w16cid:durableId="451363614">
    <w:abstractNumId w:val="8"/>
    <w:lvlOverride w:ilvl="0">
      <w:startOverride w:val="1"/>
    </w:lvlOverride>
  </w:num>
  <w:num w:numId="78" w16cid:durableId="325287747">
    <w:abstractNumId w:val="18"/>
  </w:num>
  <w:num w:numId="79" w16cid:durableId="1495291550">
    <w:abstractNumId w:val="8"/>
    <w:lvlOverride w:ilvl="0">
      <w:startOverride w:val="1"/>
    </w:lvlOverride>
  </w:num>
  <w:num w:numId="80" w16cid:durableId="676540631">
    <w:abstractNumId w:val="18"/>
  </w:num>
  <w:num w:numId="81" w16cid:durableId="1142432176">
    <w:abstractNumId w:val="18"/>
  </w:num>
  <w:num w:numId="82" w16cid:durableId="229661001">
    <w:abstractNumId w:val="8"/>
    <w:lvlOverride w:ilvl="0">
      <w:startOverride w:val="1"/>
    </w:lvlOverride>
  </w:num>
  <w:num w:numId="83" w16cid:durableId="1365860762">
    <w:abstractNumId w:val="36"/>
    <w:lvlOverride w:ilvl="0">
      <w:startOverride w:val="6"/>
    </w:lvlOverride>
  </w:num>
  <w:num w:numId="84" w16cid:durableId="144517384">
    <w:abstractNumId w:val="11"/>
    <w:lvlOverride w:ilvl="0">
      <w:startOverride w:val="11"/>
    </w:lvlOverride>
  </w:num>
  <w:num w:numId="85" w16cid:durableId="1529367836">
    <w:abstractNumId w:val="8"/>
    <w:lvlOverride w:ilvl="0">
      <w:startOverride w:val="1"/>
    </w:lvlOverride>
  </w:num>
  <w:num w:numId="86" w16cid:durableId="2013752172">
    <w:abstractNumId w:val="8"/>
    <w:lvlOverride w:ilvl="0">
      <w:startOverride w:val="1"/>
    </w:lvlOverride>
  </w:num>
  <w:num w:numId="87" w16cid:durableId="2094426948">
    <w:abstractNumId w:val="8"/>
    <w:lvlOverride w:ilvl="0">
      <w:startOverride w:val="1"/>
    </w:lvlOverride>
  </w:num>
  <w:num w:numId="88" w16cid:durableId="1381056704">
    <w:abstractNumId w:val="18"/>
  </w:num>
  <w:num w:numId="89" w16cid:durableId="551118518">
    <w:abstractNumId w:val="8"/>
    <w:lvlOverride w:ilvl="0">
      <w:startOverride w:val="1"/>
    </w:lvlOverride>
  </w:num>
  <w:num w:numId="90" w16cid:durableId="155728502">
    <w:abstractNumId w:val="18"/>
  </w:num>
  <w:num w:numId="91" w16cid:durableId="651566782">
    <w:abstractNumId w:val="7"/>
    <w:lvlOverride w:ilvl="0">
      <w:startOverride w:val="1"/>
    </w:lvlOverride>
  </w:num>
  <w:num w:numId="92" w16cid:durableId="674957645">
    <w:abstractNumId w:val="7"/>
    <w:lvlOverride w:ilvl="0">
      <w:startOverride w:val="1"/>
    </w:lvlOverride>
  </w:num>
  <w:num w:numId="93" w16cid:durableId="193738030">
    <w:abstractNumId w:val="68"/>
  </w:num>
  <w:num w:numId="94" w16cid:durableId="26755737">
    <w:abstractNumId w:val="7"/>
    <w:lvlOverride w:ilvl="0">
      <w:startOverride w:val="1"/>
    </w:lvlOverride>
  </w:num>
  <w:num w:numId="95" w16cid:durableId="1089086788">
    <w:abstractNumId w:val="68"/>
  </w:num>
  <w:num w:numId="96" w16cid:durableId="964042178">
    <w:abstractNumId w:val="7"/>
    <w:lvlOverride w:ilvl="0">
      <w:startOverride w:val="1"/>
    </w:lvlOverride>
  </w:num>
  <w:num w:numId="97" w16cid:durableId="426851690">
    <w:abstractNumId w:val="49"/>
    <w:lvlOverride w:ilvl="0">
      <w:startOverride w:val="6"/>
    </w:lvlOverride>
  </w:num>
  <w:num w:numId="98" w16cid:durableId="1979144330">
    <w:abstractNumId w:val="48"/>
    <w:lvlOverride w:ilvl="0">
      <w:startOverride w:val="11"/>
    </w:lvlOverride>
  </w:num>
  <w:num w:numId="99" w16cid:durableId="1075588941">
    <w:abstractNumId w:val="7"/>
    <w:lvlOverride w:ilvl="0">
      <w:startOverride w:val="1"/>
    </w:lvlOverride>
  </w:num>
  <w:num w:numId="100" w16cid:durableId="872689862">
    <w:abstractNumId w:val="7"/>
    <w:lvlOverride w:ilvl="0">
      <w:startOverride w:val="1"/>
    </w:lvlOverride>
  </w:num>
  <w:num w:numId="101" w16cid:durableId="1039671947">
    <w:abstractNumId w:val="7"/>
    <w:lvlOverride w:ilvl="0">
      <w:startOverride w:val="1"/>
    </w:lvlOverride>
  </w:num>
  <w:num w:numId="102" w16cid:durableId="148059518">
    <w:abstractNumId w:val="68"/>
  </w:num>
  <w:num w:numId="103" w16cid:durableId="1801067902">
    <w:abstractNumId w:val="7"/>
    <w:lvlOverride w:ilvl="0">
      <w:startOverride w:val="1"/>
    </w:lvlOverride>
  </w:num>
  <w:num w:numId="104" w16cid:durableId="2012100964">
    <w:abstractNumId w:val="68"/>
  </w:num>
  <w:num w:numId="105" w16cid:durableId="591166155">
    <w:abstractNumId w:val="80"/>
    <w:lvlOverride w:ilvl="0">
      <w:startOverride w:val="1"/>
    </w:lvlOverride>
  </w:num>
  <w:num w:numId="106" w16cid:durableId="218782896">
    <w:abstractNumId w:val="80"/>
    <w:lvlOverride w:ilvl="0">
      <w:startOverride w:val="1"/>
    </w:lvlOverride>
  </w:num>
  <w:num w:numId="107" w16cid:durableId="511574906">
    <w:abstractNumId w:val="9"/>
  </w:num>
  <w:num w:numId="108" w16cid:durableId="674113501">
    <w:abstractNumId w:val="80"/>
    <w:lvlOverride w:ilvl="0">
      <w:startOverride w:val="1"/>
    </w:lvlOverride>
  </w:num>
  <w:num w:numId="109" w16cid:durableId="391853364">
    <w:abstractNumId w:val="9"/>
  </w:num>
  <w:num w:numId="110" w16cid:durableId="2070809830">
    <w:abstractNumId w:val="9"/>
  </w:num>
  <w:num w:numId="111" w16cid:durableId="2131625852">
    <w:abstractNumId w:val="9"/>
  </w:num>
  <w:num w:numId="112" w16cid:durableId="1866403017">
    <w:abstractNumId w:val="80"/>
    <w:lvlOverride w:ilvl="0">
      <w:startOverride w:val="1"/>
    </w:lvlOverride>
  </w:num>
  <w:num w:numId="113" w16cid:durableId="1972789027">
    <w:abstractNumId w:val="69"/>
    <w:lvlOverride w:ilvl="0">
      <w:startOverride w:val="7"/>
    </w:lvlOverride>
  </w:num>
  <w:num w:numId="114" w16cid:durableId="42874300">
    <w:abstractNumId w:val="23"/>
    <w:lvlOverride w:ilvl="0">
      <w:startOverride w:val="11"/>
    </w:lvlOverride>
  </w:num>
  <w:num w:numId="115" w16cid:durableId="1758088802">
    <w:abstractNumId w:val="80"/>
    <w:lvlOverride w:ilvl="0">
      <w:startOverride w:val="1"/>
    </w:lvlOverride>
  </w:num>
  <w:num w:numId="116" w16cid:durableId="1296444812">
    <w:abstractNumId w:val="80"/>
    <w:lvlOverride w:ilvl="0">
      <w:startOverride w:val="1"/>
    </w:lvlOverride>
  </w:num>
  <w:num w:numId="117" w16cid:durableId="1962376426">
    <w:abstractNumId w:val="80"/>
    <w:lvlOverride w:ilvl="0">
      <w:startOverride w:val="1"/>
    </w:lvlOverride>
  </w:num>
  <w:num w:numId="118" w16cid:durableId="1289777172">
    <w:abstractNumId w:val="9"/>
  </w:num>
  <w:num w:numId="119" w16cid:durableId="354818233">
    <w:abstractNumId w:val="9"/>
  </w:num>
  <w:num w:numId="120" w16cid:durableId="2130121762">
    <w:abstractNumId w:val="80"/>
    <w:lvlOverride w:ilvl="0">
      <w:startOverride w:val="1"/>
    </w:lvlOverride>
  </w:num>
  <w:num w:numId="121" w16cid:durableId="1410930282">
    <w:abstractNumId w:val="9"/>
  </w:num>
  <w:num w:numId="122" w16cid:durableId="1843858643">
    <w:abstractNumId w:val="74"/>
  </w:num>
  <w:num w:numId="123" w16cid:durableId="1638335802">
    <w:abstractNumId w:val="52"/>
    <w:lvlOverride w:ilvl="0">
      <w:startOverride w:val="1"/>
    </w:lvlOverride>
  </w:num>
  <w:num w:numId="124" w16cid:durableId="229735990">
    <w:abstractNumId w:val="52"/>
    <w:lvlOverride w:ilvl="0">
      <w:startOverride w:val="1"/>
    </w:lvlOverride>
  </w:num>
  <w:num w:numId="125" w16cid:durableId="1807509698">
    <w:abstractNumId w:val="74"/>
  </w:num>
  <w:num w:numId="126" w16cid:durableId="1228422739">
    <w:abstractNumId w:val="52"/>
    <w:lvlOverride w:ilvl="0">
      <w:startOverride w:val="1"/>
    </w:lvlOverride>
  </w:num>
  <w:num w:numId="127" w16cid:durableId="78064427">
    <w:abstractNumId w:val="74"/>
  </w:num>
  <w:num w:numId="128" w16cid:durableId="1260676290">
    <w:abstractNumId w:val="74"/>
  </w:num>
  <w:num w:numId="129" w16cid:durableId="2069843825">
    <w:abstractNumId w:val="52"/>
    <w:lvlOverride w:ilvl="0">
      <w:startOverride w:val="1"/>
    </w:lvlOverride>
  </w:num>
  <w:num w:numId="130" w16cid:durableId="1213495214">
    <w:abstractNumId w:val="45"/>
    <w:lvlOverride w:ilvl="0">
      <w:startOverride w:val="8"/>
    </w:lvlOverride>
  </w:num>
  <w:num w:numId="131" w16cid:durableId="1490366317">
    <w:abstractNumId w:val="52"/>
    <w:lvlOverride w:ilvl="0">
      <w:startOverride w:val="1"/>
    </w:lvlOverride>
  </w:num>
  <w:num w:numId="132" w16cid:durableId="1268388142">
    <w:abstractNumId w:val="52"/>
    <w:lvlOverride w:ilvl="0">
      <w:startOverride w:val="1"/>
    </w:lvlOverride>
  </w:num>
  <w:num w:numId="133" w16cid:durableId="1155031881">
    <w:abstractNumId w:val="52"/>
    <w:lvlOverride w:ilvl="0">
      <w:startOverride w:val="1"/>
    </w:lvlOverride>
  </w:num>
  <w:num w:numId="134" w16cid:durableId="1099135320">
    <w:abstractNumId w:val="74"/>
  </w:num>
  <w:num w:numId="135" w16cid:durableId="1909807228">
    <w:abstractNumId w:val="52"/>
    <w:lvlOverride w:ilvl="0">
      <w:startOverride w:val="1"/>
    </w:lvlOverride>
  </w:num>
  <w:num w:numId="136" w16cid:durableId="1200702792">
    <w:abstractNumId w:val="74"/>
  </w:num>
  <w:num w:numId="137" w16cid:durableId="2077436733">
    <w:abstractNumId w:val="66"/>
    <w:lvlOverride w:ilvl="0">
      <w:startOverride w:val="1"/>
    </w:lvlOverride>
  </w:num>
  <w:num w:numId="138" w16cid:durableId="2032103284">
    <w:abstractNumId w:val="66"/>
    <w:lvlOverride w:ilvl="0">
      <w:startOverride w:val="1"/>
    </w:lvlOverride>
  </w:num>
  <w:num w:numId="139" w16cid:durableId="1059786186">
    <w:abstractNumId w:val="0"/>
  </w:num>
  <w:num w:numId="140" w16cid:durableId="566571510">
    <w:abstractNumId w:val="66"/>
    <w:lvlOverride w:ilvl="0">
      <w:startOverride w:val="1"/>
    </w:lvlOverride>
  </w:num>
  <w:num w:numId="141" w16cid:durableId="1901789746">
    <w:abstractNumId w:val="0"/>
  </w:num>
  <w:num w:numId="142" w16cid:durableId="1402479957">
    <w:abstractNumId w:val="66"/>
    <w:lvlOverride w:ilvl="0">
      <w:startOverride w:val="1"/>
    </w:lvlOverride>
  </w:num>
  <w:num w:numId="143" w16cid:durableId="639655130">
    <w:abstractNumId w:val="31"/>
    <w:lvlOverride w:ilvl="0">
      <w:startOverride w:val="7"/>
    </w:lvlOverride>
  </w:num>
  <w:num w:numId="144" w16cid:durableId="1445230861">
    <w:abstractNumId w:val="66"/>
    <w:lvlOverride w:ilvl="0">
      <w:startOverride w:val="1"/>
    </w:lvlOverride>
  </w:num>
  <w:num w:numId="145" w16cid:durableId="374089731">
    <w:abstractNumId w:val="66"/>
    <w:lvlOverride w:ilvl="0">
      <w:startOverride w:val="1"/>
    </w:lvlOverride>
  </w:num>
  <w:num w:numId="146" w16cid:durableId="1117213833">
    <w:abstractNumId w:val="66"/>
    <w:lvlOverride w:ilvl="0">
      <w:startOverride w:val="1"/>
    </w:lvlOverride>
  </w:num>
  <w:num w:numId="147" w16cid:durableId="1912345095">
    <w:abstractNumId w:val="0"/>
  </w:num>
  <w:num w:numId="148" w16cid:durableId="873466139">
    <w:abstractNumId w:val="66"/>
    <w:lvlOverride w:ilvl="0">
      <w:startOverride w:val="1"/>
    </w:lvlOverride>
  </w:num>
  <w:num w:numId="149" w16cid:durableId="1779793437">
    <w:abstractNumId w:val="0"/>
  </w:num>
  <w:num w:numId="150" w16cid:durableId="589703266">
    <w:abstractNumId w:val="3"/>
    <w:lvlOverride w:ilvl="0">
      <w:startOverride w:val="1"/>
    </w:lvlOverride>
  </w:num>
  <w:num w:numId="151" w16cid:durableId="884298786">
    <w:abstractNumId w:val="3"/>
    <w:lvlOverride w:ilvl="0">
      <w:startOverride w:val="1"/>
    </w:lvlOverride>
  </w:num>
  <w:num w:numId="152" w16cid:durableId="1861699363">
    <w:abstractNumId w:val="10"/>
  </w:num>
  <w:num w:numId="153" w16cid:durableId="1432511099">
    <w:abstractNumId w:val="3"/>
    <w:lvlOverride w:ilvl="0">
      <w:startOverride w:val="1"/>
    </w:lvlOverride>
  </w:num>
  <w:num w:numId="154" w16cid:durableId="752435945">
    <w:abstractNumId w:val="10"/>
  </w:num>
  <w:num w:numId="155" w16cid:durableId="544486649">
    <w:abstractNumId w:val="3"/>
    <w:lvlOverride w:ilvl="0">
      <w:startOverride w:val="1"/>
    </w:lvlOverride>
  </w:num>
  <w:num w:numId="156" w16cid:durableId="742457478">
    <w:abstractNumId w:val="43"/>
    <w:lvlOverride w:ilvl="0">
      <w:startOverride w:val="7"/>
    </w:lvlOverride>
  </w:num>
  <w:num w:numId="157" w16cid:durableId="832522996">
    <w:abstractNumId w:val="3"/>
    <w:lvlOverride w:ilvl="0">
      <w:startOverride w:val="1"/>
    </w:lvlOverride>
  </w:num>
  <w:num w:numId="158" w16cid:durableId="715665586">
    <w:abstractNumId w:val="3"/>
    <w:lvlOverride w:ilvl="0">
      <w:startOverride w:val="1"/>
    </w:lvlOverride>
  </w:num>
  <w:num w:numId="159" w16cid:durableId="1265259806">
    <w:abstractNumId w:val="3"/>
    <w:lvlOverride w:ilvl="0">
      <w:startOverride w:val="1"/>
    </w:lvlOverride>
  </w:num>
  <w:num w:numId="160" w16cid:durableId="1520973537">
    <w:abstractNumId w:val="10"/>
  </w:num>
  <w:num w:numId="161" w16cid:durableId="1261642206">
    <w:abstractNumId w:val="3"/>
    <w:lvlOverride w:ilvl="0">
      <w:startOverride w:val="1"/>
    </w:lvlOverride>
  </w:num>
  <w:num w:numId="162" w16cid:durableId="486633291">
    <w:abstractNumId w:val="10"/>
  </w:num>
  <w:num w:numId="163" w16cid:durableId="708529957">
    <w:abstractNumId w:val="51"/>
    <w:lvlOverride w:ilvl="0">
      <w:startOverride w:val="1"/>
    </w:lvlOverride>
  </w:num>
  <w:num w:numId="164" w16cid:durableId="589702668">
    <w:abstractNumId w:val="51"/>
    <w:lvlOverride w:ilvl="0">
      <w:startOverride w:val="1"/>
    </w:lvlOverride>
  </w:num>
  <w:num w:numId="165" w16cid:durableId="1096905487">
    <w:abstractNumId w:val="60"/>
  </w:num>
  <w:num w:numId="166" w16cid:durableId="398334656">
    <w:abstractNumId w:val="51"/>
    <w:lvlOverride w:ilvl="0">
      <w:startOverride w:val="1"/>
    </w:lvlOverride>
  </w:num>
  <w:num w:numId="167" w16cid:durableId="1992637406">
    <w:abstractNumId w:val="60"/>
  </w:num>
  <w:num w:numId="168" w16cid:durableId="226262738">
    <w:abstractNumId w:val="60"/>
  </w:num>
  <w:num w:numId="169" w16cid:durableId="1353724768">
    <w:abstractNumId w:val="51"/>
    <w:lvlOverride w:ilvl="0">
      <w:startOverride w:val="1"/>
    </w:lvlOverride>
  </w:num>
  <w:num w:numId="170" w16cid:durableId="791478728">
    <w:abstractNumId w:val="33"/>
    <w:lvlOverride w:ilvl="0">
      <w:startOverride w:val="7"/>
    </w:lvlOverride>
  </w:num>
  <w:num w:numId="171" w16cid:durableId="11688537">
    <w:abstractNumId w:val="51"/>
    <w:lvlOverride w:ilvl="0">
      <w:startOverride w:val="1"/>
    </w:lvlOverride>
  </w:num>
  <w:num w:numId="172" w16cid:durableId="111363656">
    <w:abstractNumId w:val="51"/>
    <w:lvlOverride w:ilvl="0">
      <w:startOverride w:val="1"/>
    </w:lvlOverride>
  </w:num>
  <w:num w:numId="173" w16cid:durableId="1131216933">
    <w:abstractNumId w:val="51"/>
    <w:lvlOverride w:ilvl="0">
      <w:startOverride w:val="1"/>
    </w:lvlOverride>
  </w:num>
  <w:num w:numId="174" w16cid:durableId="1870989960">
    <w:abstractNumId w:val="60"/>
  </w:num>
  <w:num w:numId="175" w16cid:durableId="486289445">
    <w:abstractNumId w:val="51"/>
    <w:lvlOverride w:ilvl="0">
      <w:startOverride w:val="1"/>
    </w:lvlOverride>
  </w:num>
  <w:num w:numId="176" w16cid:durableId="566767019">
    <w:abstractNumId w:val="60"/>
  </w:num>
  <w:num w:numId="177" w16cid:durableId="87847319">
    <w:abstractNumId w:val="64"/>
    <w:lvlOverride w:ilvl="0">
      <w:startOverride w:val="1"/>
    </w:lvlOverride>
  </w:num>
  <w:num w:numId="178" w16cid:durableId="1416974970">
    <w:abstractNumId w:val="64"/>
    <w:lvlOverride w:ilvl="0">
      <w:startOverride w:val="1"/>
    </w:lvlOverride>
  </w:num>
  <w:num w:numId="179" w16cid:durableId="2076925630">
    <w:abstractNumId w:val="79"/>
  </w:num>
  <w:num w:numId="180" w16cid:durableId="1408068594">
    <w:abstractNumId w:val="64"/>
    <w:lvlOverride w:ilvl="0">
      <w:startOverride w:val="1"/>
    </w:lvlOverride>
  </w:num>
  <w:num w:numId="181" w16cid:durableId="1124881562">
    <w:abstractNumId w:val="79"/>
  </w:num>
  <w:num w:numId="182" w16cid:durableId="1187134798">
    <w:abstractNumId w:val="79"/>
  </w:num>
  <w:num w:numId="183" w16cid:durableId="998654718">
    <w:abstractNumId w:val="79"/>
  </w:num>
  <w:num w:numId="184" w16cid:durableId="1655451991">
    <w:abstractNumId w:val="79"/>
  </w:num>
  <w:num w:numId="185" w16cid:durableId="1145243280">
    <w:abstractNumId w:val="64"/>
    <w:lvlOverride w:ilvl="0">
      <w:startOverride w:val="1"/>
    </w:lvlOverride>
  </w:num>
  <w:num w:numId="186" w16cid:durableId="152724607">
    <w:abstractNumId w:val="64"/>
    <w:lvlOverride w:ilvl="0">
      <w:startOverride w:val="1"/>
    </w:lvlOverride>
  </w:num>
  <w:num w:numId="187" w16cid:durableId="1816794171">
    <w:abstractNumId w:val="64"/>
    <w:lvlOverride w:ilvl="0">
      <w:startOverride w:val="1"/>
    </w:lvlOverride>
  </w:num>
  <w:num w:numId="188" w16cid:durableId="1060713676">
    <w:abstractNumId w:val="64"/>
    <w:lvlOverride w:ilvl="0">
      <w:startOverride w:val="1"/>
    </w:lvlOverride>
  </w:num>
  <w:num w:numId="189" w16cid:durableId="2138792678">
    <w:abstractNumId w:val="79"/>
  </w:num>
  <w:num w:numId="190" w16cid:durableId="655915821">
    <w:abstractNumId w:val="64"/>
    <w:lvlOverride w:ilvl="0">
      <w:startOverride w:val="1"/>
    </w:lvlOverride>
  </w:num>
  <w:num w:numId="191" w16cid:durableId="2023849834">
    <w:abstractNumId w:val="79"/>
  </w:num>
  <w:num w:numId="192" w16cid:durableId="505636721">
    <w:abstractNumId w:val="1"/>
    <w:lvlOverride w:ilvl="0">
      <w:startOverride w:val="1"/>
    </w:lvlOverride>
  </w:num>
  <w:num w:numId="193" w16cid:durableId="583300889">
    <w:abstractNumId w:val="1"/>
    <w:lvlOverride w:ilvl="0">
      <w:startOverride w:val="1"/>
    </w:lvlOverride>
  </w:num>
  <w:num w:numId="194" w16cid:durableId="1906525671">
    <w:abstractNumId w:val="73"/>
  </w:num>
  <w:num w:numId="195" w16cid:durableId="1134562943">
    <w:abstractNumId w:val="1"/>
    <w:lvlOverride w:ilvl="0">
      <w:startOverride w:val="1"/>
    </w:lvlOverride>
  </w:num>
  <w:num w:numId="196" w16cid:durableId="722289589">
    <w:abstractNumId w:val="1"/>
    <w:lvlOverride w:ilvl="0">
      <w:startOverride w:val="1"/>
    </w:lvlOverride>
  </w:num>
  <w:num w:numId="197" w16cid:durableId="2095079953">
    <w:abstractNumId w:val="1"/>
    <w:lvlOverride w:ilvl="0">
      <w:startOverride w:val="1"/>
    </w:lvlOverride>
  </w:num>
  <w:num w:numId="198" w16cid:durableId="1856075298">
    <w:abstractNumId w:val="1"/>
    <w:lvlOverride w:ilvl="0">
      <w:startOverride w:val="1"/>
    </w:lvlOverride>
  </w:num>
  <w:num w:numId="199" w16cid:durableId="1012147324">
    <w:abstractNumId w:val="1"/>
    <w:lvlOverride w:ilvl="0">
      <w:startOverride w:val="1"/>
    </w:lvlOverride>
  </w:num>
  <w:num w:numId="200" w16cid:durableId="313264567">
    <w:abstractNumId w:val="73"/>
  </w:num>
  <w:num w:numId="201" w16cid:durableId="1717660968">
    <w:abstractNumId w:val="1"/>
    <w:lvlOverride w:ilvl="0">
      <w:startOverride w:val="1"/>
    </w:lvlOverride>
  </w:num>
  <w:num w:numId="202" w16cid:durableId="270286936">
    <w:abstractNumId w:val="73"/>
  </w:num>
  <w:num w:numId="203" w16cid:durableId="1264998935">
    <w:abstractNumId w:val="77"/>
    <w:lvlOverride w:ilvl="0">
      <w:startOverride w:val="1"/>
    </w:lvlOverride>
  </w:num>
  <w:num w:numId="204" w16cid:durableId="1900096725">
    <w:abstractNumId w:val="77"/>
    <w:lvlOverride w:ilvl="0">
      <w:startOverride w:val="1"/>
    </w:lvlOverride>
  </w:num>
  <w:num w:numId="205" w16cid:durableId="2111967036">
    <w:abstractNumId w:val="44"/>
  </w:num>
  <w:num w:numId="206" w16cid:durableId="2073001188">
    <w:abstractNumId w:val="77"/>
    <w:lvlOverride w:ilvl="0">
      <w:startOverride w:val="1"/>
    </w:lvlOverride>
  </w:num>
  <w:num w:numId="207" w16cid:durableId="195698487">
    <w:abstractNumId w:val="44"/>
  </w:num>
  <w:num w:numId="208" w16cid:durableId="1852255335">
    <w:abstractNumId w:val="77"/>
    <w:lvlOverride w:ilvl="0">
      <w:startOverride w:val="1"/>
    </w:lvlOverride>
  </w:num>
  <w:num w:numId="209" w16cid:durableId="1808739699">
    <w:abstractNumId w:val="77"/>
    <w:lvlOverride w:ilvl="0">
      <w:startOverride w:val="1"/>
    </w:lvlOverride>
  </w:num>
  <w:num w:numId="210" w16cid:durableId="1800607460">
    <w:abstractNumId w:val="77"/>
    <w:lvlOverride w:ilvl="0">
      <w:startOverride w:val="1"/>
    </w:lvlOverride>
  </w:num>
  <w:num w:numId="211" w16cid:durableId="261962164">
    <w:abstractNumId w:val="77"/>
    <w:lvlOverride w:ilvl="0">
      <w:startOverride w:val="1"/>
    </w:lvlOverride>
  </w:num>
  <w:num w:numId="212" w16cid:durableId="1927610666">
    <w:abstractNumId w:val="77"/>
    <w:lvlOverride w:ilvl="0">
      <w:startOverride w:val="1"/>
    </w:lvlOverride>
  </w:num>
  <w:num w:numId="213" w16cid:durableId="840580883">
    <w:abstractNumId w:val="44"/>
  </w:num>
  <w:num w:numId="214" w16cid:durableId="723064723">
    <w:abstractNumId w:val="65"/>
    <w:lvlOverride w:ilvl="0">
      <w:startOverride w:val="1"/>
    </w:lvlOverride>
  </w:num>
  <w:num w:numId="215" w16cid:durableId="1125276079">
    <w:abstractNumId w:val="65"/>
    <w:lvlOverride w:ilvl="0">
      <w:startOverride w:val="1"/>
    </w:lvlOverride>
  </w:num>
  <w:num w:numId="216" w16cid:durableId="1040475131">
    <w:abstractNumId w:val="65"/>
    <w:lvlOverride w:ilvl="0">
      <w:startOverride w:val="1"/>
    </w:lvlOverride>
  </w:num>
  <w:num w:numId="217" w16cid:durableId="1987202249">
    <w:abstractNumId w:val="32"/>
  </w:num>
  <w:num w:numId="218" w16cid:durableId="1046489395">
    <w:abstractNumId w:val="65"/>
    <w:lvlOverride w:ilvl="0">
      <w:startOverride w:val="1"/>
    </w:lvlOverride>
  </w:num>
  <w:num w:numId="219" w16cid:durableId="1507331984">
    <w:abstractNumId w:val="65"/>
    <w:lvlOverride w:ilvl="0">
      <w:startOverride w:val="1"/>
    </w:lvlOverride>
  </w:num>
  <w:num w:numId="220" w16cid:durableId="1244871014">
    <w:abstractNumId w:val="65"/>
    <w:lvlOverride w:ilvl="0">
      <w:startOverride w:val="1"/>
    </w:lvlOverride>
  </w:num>
  <w:num w:numId="221" w16cid:durableId="1167089055">
    <w:abstractNumId w:val="65"/>
    <w:lvlOverride w:ilvl="0">
      <w:startOverride w:val="1"/>
    </w:lvlOverride>
  </w:num>
  <w:num w:numId="222" w16cid:durableId="1302342930">
    <w:abstractNumId w:val="65"/>
    <w:lvlOverride w:ilvl="0">
      <w:startOverride w:val="1"/>
    </w:lvlOverride>
  </w:num>
  <w:num w:numId="223" w16cid:durableId="1389694035">
    <w:abstractNumId w:val="32"/>
  </w:num>
  <w:num w:numId="224" w16cid:durableId="267124831">
    <w:abstractNumId w:val="2"/>
    <w:lvlOverride w:ilvl="0">
      <w:startOverride w:val="1"/>
    </w:lvlOverride>
  </w:num>
  <w:num w:numId="225" w16cid:durableId="1558668898">
    <w:abstractNumId w:val="2"/>
    <w:lvlOverride w:ilvl="0">
      <w:startOverride w:val="1"/>
    </w:lvlOverride>
  </w:num>
  <w:num w:numId="226" w16cid:durableId="1718696727">
    <w:abstractNumId w:val="27"/>
  </w:num>
  <w:num w:numId="227" w16cid:durableId="1857645795">
    <w:abstractNumId w:val="2"/>
    <w:lvlOverride w:ilvl="0">
      <w:startOverride w:val="1"/>
    </w:lvlOverride>
  </w:num>
  <w:num w:numId="228" w16cid:durableId="217785824">
    <w:abstractNumId w:val="27"/>
  </w:num>
  <w:num w:numId="229" w16cid:durableId="723219337">
    <w:abstractNumId w:val="27"/>
  </w:num>
  <w:num w:numId="230" w16cid:durableId="866529935">
    <w:abstractNumId w:val="2"/>
    <w:lvlOverride w:ilvl="0">
      <w:startOverride w:val="1"/>
    </w:lvlOverride>
  </w:num>
  <w:num w:numId="231" w16cid:durableId="638458478">
    <w:abstractNumId w:val="27"/>
  </w:num>
  <w:num w:numId="232" w16cid:durableId="1466000856">
    <w:abstractNumId w:val="2"/>
    <w:lvlOverride w:ilvl="0">
      <w:startOverride w:val="1"/>
    </w:lvlOverride>
  </w:num>
  <w:num w:numId="233" w16cid:durableId="423965086">
    <w:abstractNumId w:val="2"/>
    <w:lvlOverride w:ilvl="0">
      <w:startOverride w:val="1"/>
    </w:lvlOverride>
  </w:num>
  <w:num w:numId="234" w16cid:durableId="454520045">
    <w:abstractNumId w:val="2"/>
    <w:lvlOverride w:ilvl="0">
      <w:startOverride w:val="1"/>
    </w:lvlOverride>
  </w:num>
  <w:num w:numId="235" w16cid:durableId="599025631">
    <w:abstractNumId w:val="2"/>
    <w:lvlOverride w:ilvl="0">
      <w:startOverride w:val="1"/>
    </w:lvlOverride>
  </w:num>
  <w:num w:numId="236" w16cid:durableId="1684353704">
    <w:abstractNumId w:val="2"/>
    <w:lvlOverride w:ilvl="0">
      <w:startOverride w:val="1"/>
    </w:lvlOverride>
  </w:num>
  <w:num w:numId="237" w16cid:durableId="1213731341">
    <w:abstractNumId w:val="27"/>
  </w:num>
  <w:num w:numId="238" w16cid:durableId="896865409">
    <w:abstractNumId w:val="25"/>
    <w:lvlOverride w:ilvl="0">
      <w:startOverride w:val="1"/>
    </w:lvlOverride>
  </w:num>
  <w:num w:numId="239" w16cid:durableId="581528247">
    <w:abstractNumId w:val="25"/>
    <w:lvlOverride w:ilvl="0">
      <w:startOverride w:val="1"/>
    </w:lvlOverride>
  </w:num>
  <w:num w:numId="240" w16cid:durableId="1907063227">
    <w:abstractNumId w:val="25"/>
    <w:lvlOverride w:ilvl="0">
      <w:startOverride w:val="1"/>
    </w:lvlOverride>
  </w:num>
  <w:num w:numId="241" w16cid:durableId="2063941149">
    <w:abstractNumId w:val="50"/>
  </w:num>
  <w:num w:numId="242" w16cid:durableId="723068554">
    <w:abstractNumId w:val="25"/>
    <w:lvlOverride w:ilvl="0">
      <w:startOverride w:val="1"/>
    </w:lvlOverride>
  </w:num>
  <w:num w:numId="243" w16cid:durableId="279529625">
    <w:abstractNumId w:val="25"/>
    <w:lvlOverride w:ilvl="0">
      <w:startOverride w:val="1"/>
    </w:lvlOverride>
  </w:num>
  <w:num w:numId="244" w16cid:durableId="1047531141">
    <w:abstractNumId w:val="25"/>
    <w:lvlOverride w:ilvl="0">
      <w:startOverride w:val="1"/>
    </w:lvlOverride>
  </w:num>
  <w:num w:numId="245" w16cid:durableId="1788544430">
    <w:abstractNumId w:val="25"/>
    <w:lvlOverride w:ilvl="0">
      <w:startOverride w:val="1"/>
    </w:lvlOverride>
  </w:num>
  <w:num w:numId="246" w16cid:durableId="1113981202">
    <w:abstractNumId w:val="25"/>
    <w:lvlOverride w:ilvl="0">
      <w:startOverride w:val="1"/>
    </w:lvlOverride>
  </w:num>
  <w:num w:numId="247" w16cid:durableId="2090420879">
    <w:abstractNumId w:val="50"/>
  </w:num>
  <w:num w:numId="248" w16cid:durableId="92940477">
    <w:abstractNumId w:val="24"/>
    <w:lvlOverride w:ilvl="0">
      <w:startOverride w:val="1"/>
    </w:lvlOverride>
  </w:num>
  <w:num w:numId="249" w16cid:durableId="245653976">
    <w:abstractNumId w:val="24"/>
    <w:lvlOverride w:ilvl="0">
      <w:startOverride w:val="1"/>
    </w:lvlOverride>
  </w:num>
  <w:num w:numId="250" w16cid:durableId="134031490">
    <w:abstractNumId w:val="24"/>
    <w:lvlOverride w:ilvl="0">
      <w:startOverride w:val="1"/>
    </w:lvlOverride>
  </w:num>
  <w:num w:numId="251" w16cid:durableId="345909642">
    <w:abstractNumId w:val="24"/>
    <w:lvlOverride w:ilvl="0">
      <w:startOverride w:val="1"/>
    </w:lvlOverride>
  </w:num>
  <w:num w:numId="252" w16cid:durableId="793405742">
    <w:abstractNumId w:val="24"/>
    <w:lvlOverride w:ilvl="0">
      <w:startOverride w:val="1"/>
    </w:lvlOverride>
  </w:num>
  <w:num w:numId="253" w16cid:durableId="635718727">
    <w:abstractNumId w:val="24"/>
    <w:lvlOverride w:ilvl="0">
      <w:startOverride w:val="1"/>
    </w:lvlOverride>
  </w:num>
  <w:num w:numId="254" w16cid:durableId="1053962196">
    <w:abstractNumId w:val="24"/>
    <w:lvlOverride w:ilvl="0">
      <w:startOverride w:val="1"/>
    </w:lvlOverride>
  </w:num>
  <w:num w:numId="255" w16cid:durableId="1646742468">
    <w:abstractNumId w:val="24"/>
    <w:lvlOverride w:ilvl="0">
      <w:startOverride w:val="1"/>
    </w:lvlOverride>
  </w:num>
  <w:num w:numId="256" w16cid:durableId="202521732">
    <w:abstractNumId w:val="24"/>
    <w:lvlOverride w:ilvl="0">
      <w:startOverride w:val="1"/>
    </w:lvlOverride>
  </w:num>
  <w:num w:numId="257" w16cid:durableId="2010524739">
    <w:abstractNumId w:val="24"/>
    <w:lvlOverride w:ilvl="0">
      <w:startOverride w:val="1"/>
    </w:lvlOverride>
  </w:num>
  <w:num w:numId="258" w16cid:durableId="67924642">
    <w:abstractNumId w:val="14"/>
  </w:num>
  <w:num w:numId="259" w16cid:durableId="1829638822">
    <w:abstractNumId w:val="34"/>
  </w:num>
  <w:num w:numId="260" w16cid:durableId="603072943">
    <w:abstractNumId w:val="22"/>
    <w:lvlOverride w:ilvl="0">
      <w:startOverride w:val="1"/>
    </w:lvlOverride>
  </w:num>
  <w:num w:numId="261" w16cid:durableId="2001956150">
    <w:abstractNumId w:val="22"/>
    <w:lvlOverride w:ilvl="0">
      <w:startOverride w:val="1"/>
    </w:lvlOverride>
  </w:num>
  <w:num w:numId="262" w16cid:durableId="1418792955">
    <w:abstractNumId w:val="22"/>
    <w:lvlOverride w:ilvl="0">
      <w:startOverride w:val="1"/>
    </w:lvlOverride>
  </w:num>
  <w:num w:numId="263" w16cid:durableId="1489590195">
    <w:abstractNumId w:val="22"/>
    <w:lvlOverride w:ilvl="0">
      <w:startOverride w:val="1"/>
    </w:lvlOverride>
  </w:num>
  <w:num w:numId="264" w16cid:durableId="1716735986">
    <w:abstractNumId w:val="22"/>
    <w:lvlOverride w:ilvl="0">
      <w:startOverride w:val="1"/>
    </w:lvlOverride>
  </w:num>
  <w:num w:numId="265" w16cid:durableId="1534727109">
    <w:abstractNumId w:val="22"/>
    <w:lvlOverride w:ilvl="0">
      <w:startOverride w:val="1"/>
    </w:lvlOverride>
  </w:num>
  <w:num w:numId="266" w16cid:durableId="1575044111">
    <w:abstractNumId w:val="22"/>
    <w:lvlOverride w:ilvl="0">
      <w:startOverride w:val="1"/>
    </w:lvlOverride>
  </w:num>
  <w:num w:numId="267" w16cid:durableId="1167787130">
    <w:abstractNumId w:val="67"/>
    <w:lvlOverride w:ilvl="0">
      <w:startOverride w:val="1"/>
    </w:lvlOverride>
  </w:num>
  <w:num w:numId="268" w16cid:durableId="1417047698">
    <w:abstractNumId w:val="67"/>
    <w:lvlOverride w:ilvl="0">
      <w:startOverride w:val="1"/>
    </w:lvlOverride>
  </w:num>
  <w:num w:numId="269" w16cid:durableId="853375701">
    <w:abstractNumId w:val="67"/>
    <w:lvlOverride w:ilvl="0">
      <w:startOverride w:val="1"/>
    </w:lvlOverride>
  </w:num>
  <w:num w:numId="270" w16cid:durableId="299461870">
    <w:abstractNumId w:val="67"/>
    <w:lvlOverride w:ilvl="0">
      <w:startOverride w:val="1"/>
    </w:lvlOverride>
  </w:num>
  <w:num w:numId="271" w16cid:durableId="734469523">
    <w:abstractNumId w:val="67"/>
    <w:lvlOverride w:ilvl="0">
      <w:startOverride w:val="1"/>
    </w:lvlOverride>
  </w:num>
  <w:num w:numId="272" w16cid:durableId="891431324">
    <w:abstractNumId w:val="67"/>
    <w:lvlOverride w:ilvl="0">
      <w:startOverride w:val="1"/>
    </w:lvlOverride>
  </w:num>
  <w:num w:numId="273" w16cid:durableId="1841773344">
    <w:abstractNumId w:val="67"/>
    <w:lvlOverride w:ilvl="0">
      <w:startOverride w:val="1"/>
    </w:lvlOverride>
  </w:num>
  <w:num w:numId="274" w16cid:durableId="562838770">
    <w:abstractNumId w:val="67"/>
    <w:lvlOverride w:ilvl="0">
      <w:startOverride w:val="1"/>
    </w:lvlOverride>
  </w:num>
  <w:num w:numId="275" w16cid:durableId="1349674458">
    <w:abstractNumId w:val="53"/>
  </w:num>
  <w:num w:numId="276" w16cid:durableId="88089781">
    <w:abstractNumId w:val="20"/>
    <w:lvlOverride w:ilvl="0">
      <w:startOverride w:val="1"/>
    </w:lvlOverride>
  </w:num>
  <w:num w:numId="277" w16cid:durableId="651373752">
    <w:abstractNumId w:val="20"/>
    <w:lvlOverride w:ilvl="0">
      <w:startOverride w:val="1"/>
    </w:lvlOverride>
  </w:num>
  <w:num w:numId="278" w16cid:durableId="3627539">
    <w:abstractNumId w:val="20"/>
    <w:lvlOverride w:ilvl="0">
      <w:startOverride w:val="1"/>
    </w:lvlOverride>
  </w:num>
  <w:num w:numId="279" w16cid:durableId="1387559751">
    <w:abstractNumId w:val="20"/>
    <w:lvlOverride w:ilvl="0">
      <w:startOverride w:val="1"/>
    </w:lvlOverride>
  </w:num>
  <w:num w:numId="280" w16cid:durableId="825777242">
    <w:abstractNumId w:val="20"/>
    <w:lvlOverride w:ilvl="0">
      <w:startOverride w:val="1"/>
    </w:lvlOverride>
  </w:num>
  <w:num w:numId="281" w16cid:durableId="541208715">
    <w:abstractNumId w:val="13"/>
    <w:lvlOverride w:ilvl="0">
      <w:startOverride w:val="1"/>
    </w:lvlOverride>
  </w:num>
  <w:num w:numId="282" w16cid:durableId="894972720">
    <w:abstractNumId w:val="13"/>
    <w:lvlOverride w:ilvl="0">
      <w:startOverride w:val="1"/>
    </w:lvlOverride>
  </w:num>
  <w:num w:numId="283" w16cid:durableId="1411192066">
    <w:abstractNumId w:val="13"/>
    <w:lvlOverride w:ilvl="0">
      <w:startOverride w:val="1"/>
    </w:lvlOverride>
  </w:num>
  <w:num w:numId="284" w16cid:durableId="2091467590">
    <w:abstractNumId w:val="13"/>
    <w:lvlOverride w:ilvl="0">
      <w:startOverride w:val="1"/>
    </w:lvlOverride>
  </w:num>
  <w:num w:numId="285" w16cid:durableId="1958174744">
    <w:abstractNumId w:val="13"/>
    <w:lvlOverride w:ilvl="0">
      <w:startOverride w:val="1"/>
    </w:lvlOverride>
  </w:num>
  <w:num w:numId="286" w16cid:durableId="2043901429">
    <w:abstractNumId w:val="16"/>
    <w:lvlOverride w:ilvl="0">
      <w:startOverride w:val="1"/>
    </w:lvlOverride>
  </w:num>
  <w:num w:numId="287" w16cid:durableId="253783766">
    <w:abstractNumId w:val="16"/>
    <w:lvlOverride w:ilvl="0">
      <w:startOverride w:val="1"/>
    </w:lvlOverride>
  </w:num>
  <w:num w:numId="288" w16cid:durableId="1234511989">
    <w:abstractNumId w:val="16"/>
    <w:lvlOverride w:ilvl="0">
      <w:startOverride w:val="1"/>
    </w:lvlOverride>
  </w:num>
  <w:num w:numId="289" w16cid:durableId="2034570656">
    <w:abstractNumId w:val="16"/>
    <w:lvlOverride w:ilvl="0">
      <w:startOverride w:val="1"/>
    </w:lvlOverride>
  </w:num>
  <w:num w:numId="290" w16cid:durableId="734745457">
    <w:abstractNumId w:val="16"/>
    <w:lvlOverride w:ilvl="0">
      <w:startOverride w:val="1"/>
    </w:lvlOverride>
  </w:num>
  <w:num w:numId="291" w16cid:durableId="1831479926">
    <w:abstractNumId w:val="61"/>
    <w:lvlOverride w:ilvl="0">
      <w:startOverride w:val="1"/>
    </w:lvlOverride>
  </w:num>
  <w:num w:numId="292" w16cid:durableId="174852135">
    <w:abstractNumId w:val="61"/>
    <w:lvlOverride w:ilvl="0">
      <w:startOverride w:val="1"/>
    </w:lvlOverride>
  </w:num>
  <w:num w:numId="293" w16cid:durableId="945236126">
    <w:abstractNumId w:val="61"/>
    <w:lvlOverride w:ilvl="0">
      <w:startOverride w:val="1"/>
    </w:lvlOverride>
  </w:num>
  <w:num w:numId="294" w16cid:durableId="2004502588">
    <w:abstractNumId w:val="61"/>
    <w:lvlOverride w:ilvl="0">
      <w:startOverride w:val="1"/>
    </w:lvlOverride>
  </w:num>
  <w:num w:numId="295" w16cid:durableId="1944218618">
    <w:abstractNumId w:val="61"/>
    <w:lvlOverride w:ilvl="0">
      <w:startOverride w:val="1"/>
    </w:lvlOverride>
  </w:num>
  <w:num w:numId="296" w16cid:durableId="1049304773">
    <w:abstractNumId w:val="57"/>
    <w:lvlOverride w:ilvl="0">
      <w:startOverride w:val="1"/>
    </w:lvlOverride>
  </w:num>
  <w:num w:numId="297" w16cid:durableId="299726943">
    <w:abstractNumId w:val="57"/>
    <w:lvlOverride w:ilvl="0">
      <w:startOverride w:val="1"/>
    </w:lvlOverride>
  </w:num>
  <w:num w:numId="298" w16cid:durableId="1537040864">
    <w:abstractNumId w:val="57"/>
    <w:lvlOverride w:ilvl="0">
      <w:startOverride w:val="1"/>
    </w:lvlOverride>
  </w:num>
  <w:num w:numId="299" w16cid:durableId="1905289555">
    <w:abstractNumId w:val="57"/>
    <w:lvlOverride w:ilvl="0">
      <w:startOverride w:val="1"/>
    </w:lvlOverride>
  </w:num>
  <w:num w:numId="300" w16cid:durableId="974335903">
    <w:abstractNumId w:val="57"/>
    <w:lvlOverride w:ilvl="0">
      <w:startOverride w:val="1"/>
    </w:lvlOverride>
  </w:num>
  <w:num w:numId="301" w16cid:durableId="1773818259">
    <w:abstractNumId w:val="15"/>
    <w:lvlOverride w:ilvl="0">
      <w:startOverride w:val="1"/>
    </w:lvlOverride>
  </w:num>
  <w:num w:numId="302" w16cid:durableId="917713794">
    <w:abstractNumId w:val="15"/>
    <w:lvlOverride w:ilvl="0">
      <w:startOverride w:val="1"/>
    </w:lvlOverride>
  </w:num>
  <w:num w:numId="303" w16cid:durableId="1586188836">
    <w:abstractNumId w:val="15"/>
    <w:lvlOverride w:ilvl="0">
      <w:startOverride w:val="1"/>
    </w:lvlOverride>
  </w:num>
  <w:num w:numId="304" w16cid:durableId="2033611026">
    <w:abstractNumId w:val="15"/>
    <w:lvlOverride w:ilvl="0">
      <w:startOverride w:val="1"/>
    </w:lvlOverride>
  </w:num>
  <w:num w:numId="305" w16cid:durableId="1184855313">
    <w:abstractNumId w:val="15"/>
    <w:lvlOverride w:ilvl="0">
      <w:startOverride w:val="1"/>
    </w:lvlOverride>
  </w:num>
  <w:num w:numId="306" w16cid:durableId="145753573">
    <w:abstractNumId w:val="37"/>
    <w:lvlOverride w:ilvl="0">
      <w:startOverride w:val="1"/>
    </w:lvlOverride>
  </w:num>
  <w:num w:numId="307" w16cid:durableId="1616211700">
    <w:abstractNumId w:val="37"/>
    <w:lvlOverride w:ilvl="0">
      <w:startOverride w:val="1"/>
    </w:lvlOverride>
  </w:num>
  <w:num w:numId="308" w16cid:durableId="2112969669">
    <w:abstractNumId w:val="37"/>
    <w:lvlOverride w:ilvl="0">
      <w:startOverride w:val="1"/>
    </w:lvlOverride>
  </w:num>
  <w:num w:numId="309" w16cid:durableId="933049124">
    <w:abstractNumId w:val="37"/>
    <w:lvlOverride w:ilvl="0">
      <w:startOverride w:val="1"/>
    </w:lvlOverride>
  </w:num>
  <w:num w:numId="310" w16cid:durableId="287011560">
    <w:abstractNumId w:val="37"/>
    <w:lvlOverride w:ilvl="0">
      <w:startOverride w:val="1"/>
    </w:lvlOverride>
  </w:num>
  <w:num w:numId="311" w16cid:durableId="195696492">
    <w:abstractNumId w:val="26"/>
    <w:lvlOverride w:ilvl="0">
      <w:startOverride w:val="1"/>
    </w:lvlOverride>
  </w:num>
  <w:num w:numId="312" w16cid:durableId="1082605389">
    <w:abstractNumId w:val="26"/>
    <w:lvlOverride w:ilvl="0">
      <w:startOverride w:val="1"/>
    </w:lvlOverride>
  </w:num>
  <w:num w:numId="313" w16cid:durableId="1229729472">
    <w:abstractNumId w:val="26"/>
    <w:lvlOverride w:ilvl="0">
      <w:startOverride w:val="1"/>
    </w:lvlOverride>
  </w:num>
  <w:num w:numId="314" w16cid:durableId="617026656">
    <w:abstractNumId w:val="26"/>
    <w:lvlOverride w:ilvl="0">
      <w:startOverride w:val="1"/>
    </w:lvlOverride>
  </w:num>
  <w:num w:numId="315" w16cid:durableId="1132402859">
    <w:abstractNumId w:val="26"/>
    <w:lvlOverride w:ilvl="0">
      <w:startOverride w:val="1"/>
    </w:lvlOverride>
  </w:num>
  <w:num w:numId="316" w16cid:durableId="2057928374">
    <w:abstractNumId w:val="42"/>
    <w:lvlOverride w:ilvl="0">
      <w:startOverride w:val="1"/>
    </w:lvlOverride>
  </w:num>
  <w:num w:numId="317" w16cid:durableId="89084909">
    <w:abstractNumId w:val="42"/>
    <w:lvlOverride w:ilvl="0">
      <w:startOverride w:val="1"/>
    </w:lvlOverride>
  </w:num>
  <w:num w:numId="318" w16cid:durableId="308949278">
    <w:abstractNumId w:val="42"/>
    <w:lvlOverride w:ilvl="0">
      <w:startOverride w:val="1"/>
    </w:lvlOverride>
  </w:num>
  <w:num w:numId="319" w16cid:durableId="618800449">
    <w:abstractNumId w:val="42"/>
    <w:lvlOverride w:ilvl="0">
      <w:startOverride w:val="1"/>
    </w:lvlOverride>
  </w:num>
  <w:num w:numId="320" w16cid:durableId="1156340646">
    <w:abstractNumId w:val="42"/>
    <w:lvlOverride w:ilvl="0">
      <w:startOverride w:val="1"/>
    </w:lvlOverride>
  </w:num>
  <w:num w:numId="321" w16cid:durableId="420837762">
    <w:abstractNumId w:val="59"/>
    <w:lvlOverride w:ilvl="0">
      <w:startOverride w:val="1"/>
    </w:lvlOverride>
  </w:num>
  <w:num w:numId="322" w16cid:durableId="393697965">
    <w:abstractNumId w:val="59"/>
    <w:lvlOverride w:ilvl="0">
      <w:startOverride w:val="1"/>
    </w:lvlOverride>
  </w:num>
  <w:num w:numId="323" w16cid:durableId="119884942">
    <w:abstractNumId w:val="59"/>
    <w:lvlOverride w:ilvl="0">
      <w:startOverride w:val="1"/>
    </w:lvlOverride>
  </w:num>
  <w:num w:numId="324" w16cid:durableId="691683217">
    <w:abstractNumId w:val="59"/>
    <w:lvlOverride w:ilvl="0">
      <w:startOverride w:val="1"/>
    </w:lvlOverride>
  </w:num>
  <w:num w:numId="325" w16cid:durableId="1512187518">
    <w:abstractNumId w:val="72"/>
    <w:lvlOverride w:ilvl="0">
      <w:startOverride w:val="11"/>
    </w:lvlOverride>
  </w:num>
  <w:num w:numId="326" w16cid:durableId="169418699">
    <w:abstractNumId w:val="59"/>
    <w:lvlOverride w:ilvl="0">
      <w:startOverride w:val="1"/>
    </w:lvlOverride>
  </w:num>
  <w:num w:numId="327" w16cid:durableId="1389112243">
    <w:abstractNumId w:val="17"/>
    <w:lvlOverride w:ilvl="0">
      <w:startOverride w:val="1"/>
    </w:lvlOverride>
  </w:num>
  <w:num w:numId="328" w16cid:durableId="848637125">
    <w:abstractNumId w:val="17"/>
    <w:lvlOverride w:ilvl="0">
      <w:startOverride w:val="1"/>
    </w:lvlOverride>
  </w:num>
  <w:num w:numId="329" w16cid:durableId="2118597508">
    <w:abstractNumId w:val="17"/>
  </w:num>
  <w:numIdMacAtCleanup w:val="32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7"/>
  <w:embedSystemFonts/>
  <w:mirrorMargins/>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9AA"/>
    <w:rsid w:val="000C419E"/>
    <w:rsid w:val="00103C37"/>
    <w:rsid w:val="00114199"/>
    <w:rsid w:val="00114391"/>
    <w:rsid w:val="00116428"/>
    <w:rsid w:val="00247DFE"/>
    <w:rsid w:val="003620B6"/>
    <w:rsid w:val="0041428A"/>
    <w:rsid w:val="0041751A"/>
    <w:rsid w:val="00653091"/>
    <w:rsid w:val="00653809"/>
    <w:rsid w:val="006938AE"/>
    <w:rsid w:val="006A63C3"/>
    <w:rsid w:val="006E3B0D"/>
    <w:rsid w:val="0071195E"/>
    <w:rsid w:val="007136C4"/>
    <w:rsid w:val="0071770B"/>
    <w:rsid w:val="00732198"/>
    <w:rsid w:val="00765C10"/>
    <w:rsid w:val="00801013"/>
    <w:rsid w:val="008469AA"/>
    <w:rsid w:val="00880D61"/>
    <w:rsid w:val="008E04CF"/>
    <w:rsid w:val="008E30CC"/>
    <w:rsid w:val="00984D1F"/>
    <w:rsid w:val="00A06A63"/>
    <w:rsid w:val="00A228F1"/>
    <w:rsid w:val="00AC4172"/>
    <w:rsid w:val="00B26524"/>
    <w:rsid w:val="00B30FF9"/>
    <w:rsid w:val="00B57E12"/>
    <w:rsid w:val="00B95B8A"/>
    <w:rsid w:val="00BE4D3C"/>
    <w:rsid w:val="00BE548D"/>
    <w:rsid w:val="00BF08B5"/>
    <w:rsid w:val="00C0446B"/>
    <w:rsid w:val="00C2271D"/>
    <w:rsid w:val="00CA112B"/>
    <w:rsid w:val="00D97857"/>
    <w:rsid w:val="00DA04C5"/>
    <w:rsid w:val="00DB2C6E"/>
    <w:rsid w:val="00E01B9D"/>
    <w:rsid w:val="00E95954"/>
    <w:rsid w:val="00F03C39"/>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decimalSymbol w:val="."/>
  <w:listSeparator w:val=","/>
  <w14:docId w14:val="79F5DBAC"/>
  <w15:docId w15:val="{A84E0B39-1865-4B4D-8880-410F1E013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Georgia" w:eastAsia="Georgia" w:hAnsi="Georgia" w:cs="Georgia"/>
        <w:rFonts w:ascii="Georgia" w:eastAsia="Georgia" w:hAnsi="Georgia" w:cs="Georgia"/>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00" w:line="259" w:lineRule="auto"/>
    </w:pPr>
    <w:rPr>
      <w:rFonts w:ascii="Georgia" w:eastAsia="Aptos" w:hAnsi="Georgia"/>
      <w:sz w:val="23"/>
    </w:rPr>
  </w:style>
  <w:style w:type="paragraph" w:styleId="Heading1">
    <w:name w:val="heading 1"/>
    <w:basedOn w:val="Normal"/>
    <w:next w:val="Normal"/>
    <w:link w:val="Heading1Char"/>
    <w:uiPriority w:val="9"/>
    <w:qFormat/>
    <w:rsid w:val="00FC693F"/>
    <w:pPr>
      <w:keepNext/>
      <w:keepLines/>
      <w:spacing w:before="180"/>
      <w:outlineLvl w:val="0"/>
    </w:pPr>
    <w:rPr>
      <w:rFonts w:ascii="Georgia" w:eastAsia="Georgia" w:hAnsi="Georgia" w:cs="Georgia"/>
      <w:b/>
      <w:bCs/>
      <w:color w:val="146B66"/>
      <w:sz w:val="36"/>
      <w:szCs w:val="28"/>
    </w:rPr>
  </w:style>
  <w:style w:type="paragraph" w:styleId="Heading2">
    <w:name w:val="heading 2"/>
    <w:basedOn w:val="Normal"/>
    <w:next w:val="Normal"/>
    <w:link w:val="Heading2Char"/>
    <w:uiPriority w:val="9"/>
    <w:unhideWhenUsed/>
    <w:qFormat/>
    <w:rsid w:val="00FC693F"/>
    <w:pPr>
      <w:keepNext/>
      <w:keepLines/>
      <w:spacing w:before="180"/>
      <w:outlineLvl w:val="1"/>
    </w:pPr>
    <w:rPr>
      <w:rFonts w:ascii="Georgia" w:eastAsia="Georgia" w:hAnsi="Georgia" w:cs="Georgia"/>
      <w:b/>
      <w:bCs/>
      <w:color w:val="146B66"/>
      <w:sz w:val="28"/>
      <w:szCs w:val="26"/>
    </w:rPr>
  </w:style>
  <w:style w:type="paragraph" w:styleId="Heading3">
    <w:name w:val="heading 3"/>
    <w:basedOn w:val="Normal"/>
    <w:next w:val="Normal"/>
    <w:link w:val="Heading3Char"/>
    <w:uiPriority w:val="9"/>
    <w:unhideWhenUsed/>
    <w:qFormat/>
    <w:rsid w:val="00FC693F"/>
    <w:pPr>
      <w:keepNext/>
      <w:keepLines/>
      <w:spacing w:before="180"/>
      <w:outlineLvl w:val="2"/>
    </w:pPr>
    <w:rPr>
      <w:rFonts w:ascii="Georgia" w:eastAsia="Georgia" w:hAnsi="Georgia" w:cs="Georgia"/>
      <w:b/>
      <w:bCs/>
      <w:color w:val="146B66"/>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Georgia" w:eastAsia="Georgia" w:hAnsi="Georgia" w:cs="Georgia"/>
      <w:b/>
      <w:bCs/>
      <w:i/>
      <w:iCs/>
      <w:color w:val="146B66"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Georgia" w:eastAsia="Georgia" w:hAnsi="Georgia" w:cs="Georgia"/>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Georgia" w:eastAsia="Georgia" w:hAnsi="Georgia" w:cs="Georgia"/>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Georgia" w:eastAsia="Georgia" w:hAnsi="Georgia" w:cs="Georgia"/>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Georgia" w:eastAsia="Georgia" w:hAnsi="Georgia" w:cs="Georgia"/>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Georgia" w:eastAsia="Georgia" w:hAnsi="Georgia" w:cs="Georgia"/>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E618BF"/>
  </w:style>
  <w:style w:type="character" w:customStyle="1" w:styleId="FooterChar">
    <w:name w:val="Footer Char"/>
    <w:basedOn w:val="DefaultParagraphFont"/>
    <w:link w:val="Footer"/>
    <w:uiPriority w:val="99"/>
    <w:qFormat/>
    <w:rsid w:val="00E618BF"/>
  </w:style>
  <w:style w:type="character" w:customStyle="1" w:styleId="Heading1Char">
    <w:name w:val="Heading 1 Char"/>
    <w:basedOn w:val="DefaultParagraphFont"/>
    <w:link w:val="Heading1"/>
    <w:uiPriority w:val="9"/>
    <w:qFormat/>
    <w:rsid w:val="00FC693F"/>
    <w:rPr>
      <w:rFonts w:ascii="Georgia" w:eastAsia="Georgia" w:hAnsi="Georgia" w:cs="Georgia"/>
      <w:b/>
      <w:bCs/>
      <w:color w:val="365F91" w:themeColor="accent1" w:themeShade="BF"/>
      <w:sz w:val="28"/>
      <w:szCs w:val="28"/>
    </w:rPr>
  </w:style>
  <w:style w:type="character" w:customStyle="1" w:styleId="Heading2Char">
    <w:name w:val="Heading 2 Char"/>
    <w:basedOn w:val="DefaultParagraphFont"/>
    <w:link w:val="Heading2"/>
    <w:uiPriority w:val="9"/>
    <w:qFormat/>
    <w:rsid w:val="00FC693F"/>
    <w:rPr>
      <w:rFonts w:ascii="Georgia" w:eastAsia="Georgia" w:hAnsi="Georgia" w:cs="Georgia"/>
      <w:b/>
      <w:bCs/>
      <w:color w:val="4F81BD" w:themeColor="accent1"/>
      <w:sz w:val="26"/>
      <w:szCs w:val="26"/>
    </w:rPr>
  </w:style>
  <w:style w:type="character" w:customStyle="1" w:styleId="Heading3Char">
    <w:name w:val="Heading 3 Char"/>
    <w:basedOn w:val="DefaultParagraphFont"/>
    <w:link w:val="Heading3"/>
    <w:uiPriority w:val="9"/>
    <w:qFormat/>
    <w:rsid w:val="00FC693F"/>
    <w:rPr>
      <w:rFonts w:ascii="Georgia" w:eastAsia="Georgia" w:hAnsi="Georgia" w:cs="Georgia"/>
      <w:b/>
      <w:bCs/>
      <w:color w:val="4F81BD" w:themeColor="accent1"/>
    </w:rPr>
  </w:style>
  <w:style w:type="character" w:customStyle="1" w:styleId="TitleChar">
    <w:name w:val="Title Char"/>
    <w:basedOn w:val="DefaultParagraphFont"/>
    <w:link w:val="Title"/>
    <w:uiPriority w:val="10"/>
    <w:qFormat/>
    <w:rsid w:val="00FC693F"/>
    <w:rPr>
      <w:rFonts w:ascii="Georgia" w:eastAsia="Georgia" w:hAnsi="Georgia" w:cs="Georgia"/>
      <w:color w:val="17365D" w:themeColor="text2" w:themeShade="BF"/>
      <w:spacing w:val="5"/>
      <w:kern w:val="2"/>
      <w:sz w:val="52"/>
      <w:szCs w:val="52"/>
    </w:rPr>
  </w:style>
  <w:style w:type="character" w:customStyle="1" w:styleId="SubtitleChar">
    <w:name w:val="Subtitle Char"/>
    <w:basedOn w:val="DefaultParagraphFont"/>
    <w:link w:val="Subtitle"/>
    <w:uiPriority w:val="11"/>
    <w:qFormat/>
    <w:rsid w:val="00FC693F"/>
    <w:rPr>
      <w:rFonts w:ascii="Georgia" w:eastAsia="Georgia" w:hAnsi="Georgia" w:cs="Georgia"/>
      <w:i/>
      <w:iCs/>
      <w:color w:val="4F81BD" w:themeColor="accent1"/>
      <w:spacing w:val="15"/>
      <w:sz w:val="24"/>
      <w:szCs w:val="24"/>
    </w:rPr>
  </w:style>
  <w:style w:type="character" w:customStyle="1" w:styleId="BodyTextChar">
    <w:name w:val="Body Text Char"/>
    <w:basedOn w:val="DefaultParagraphFont"/>
    <w:link w:val="BodyText"/>
    <w:uiPriority w:val="99"/>
    <w:qFormat/>
    <w:rsid w:val="00AA1D8D"/>
  </w:style>
  <w:style w:type="character" w:customStyle="1" w:styleId="BodyText2Char">
    <w:name w:val="Body Text 2 Char"/>
    <w:basedOn w:val="DefaultParagraphFont"/>
    <w:link w:val="BodyText2"/>
    <w:uiPriority w:val="99"/>
    <w:qFormat/>
    <w:rsid w:val="00AA1D8D"/>
  </w:style>
  <w:style w:type="character" w:customStyle="1" w:styleId="BodyText3Char">
    <w:name w:val="Body Text 3 Char"/>
    <w:basedOn w:val="DefaultParagraphFont"/>
    <w:link w:val="BodyText3"/>
    <w:uiPriority w:val="99"/>
    <w:qFormat/>
    <w:rsid w:val="00AA1D8D"/>
    <w:rPr>
      <w:sz w:val="16"/>
      <w:szCs w:val="16"/>
    </w:rPr>
  </w:style>
  <w:style w:type="character" w:customStyle="1" w:styleId="MacroTextChar">
    <w:name w:val="Macro Text Char"/>
    <w:basedOn w:val="DefaultParagraphFont"/>
    <w:link w:val="MacroText"/>
    <w:uiPriority w:val="99"/>
    <w:qFormat/>
    <w:rsid w:val="0029639D"/>
    <w:rPr>
      <w:rFonts w:ascii="Georgia" w:hAnsi="Georgia"/>
      <w:sz w:val="20"/>
      <w:szCs w:val="20"/>
    </w:rPr>
  </w:style>
  <w:style w:type="character" w:customStyle="1" w:styleId="QuoteChar">
    <w:name w:val="Quote Char"/>
    <w:basedOn w:val="DefaultParagraphFont"/>
    <w:link w:val="Quote"/>
    <w:uiPriority w:val="29"/>
    <w:qFormat/>
    <w:rsid w:val="00FC693F"/>
    <w:rPr>
      <w:i/>
      <w:iCs/>
      <w:color w:val="000000" w:themeColor="text1"/>
    </w:rPr>
  </w:style>
  <w:style w:type="character" w:customStyle="1" w:styleId="Heading4Char">
    <w:name w:val="Heading 4 Char"/>
    <w:basedOn w:val="DefaultParagraphFont"/>
    <w:link w:val="Heading4"/>
    <w:uiPriority w:val="9"/>
    <w:semiHidden/>
    <w:qFormat/>
    <w:rsid w:val="00FC693F"/>
    <w:rPr>
      <w:rFonts w:ascii="Georgia" w:eastAsia="Georgia" w:hAnsi="Georgia" w:cs="Georgia"/>
      <w:b/>
      <w:bCs/>
      <w:i/>
      <w:iCs/>
      <w:color w:val="4F81BD" w:themeColor="accent1"/>
    </w:rPr>
  </w:style>
  <w:style w:type="character" w:customStyle="1" w:styleId="Heading5Char">
    <w:name w:val="Heading 5 Char"/>
    <w:basedOn w:val="DefaultParagraphFont"/>
    <w:link w:val="Heading5"/>
    <w:uiPriority w:val="9"/>
    <w:semiHidden/>
    <w:qFormat/>
    <w:rsid w:val="00FC693F"/>
    <w:rPr>
      <w:rFonts w:ascii="Georgia" w:eastAsia="Georgia" w:hAnsi="Georgia" w:cs="Georgia"/>
      <w:color w:val="243F60" w:themeColor="accent1" w:themeShade="7F"/>
    </w:rPr>
  </w:style>
  <w:style w:type="character" w:customStyle="1" w:styleId="Heading6Char">
    <w:name w:val="Heading 6 Char"/>
    <w:basedOn w:val="DefaultParagraphFont"/>
    <w:link w:val="Heading6"/>
    <w:uiPriority w:val="9"/>
    <w:semiHidden/>
    <w:qFormat/>
    <w:rsid w:val="00FC693F"/>
    <w:rPr>
      <w:rFonts w:ascii="Georgia" w:eastAsia="Georgia" w:hAnsi="Georgia" w:cs="Georgia"/>
      <w:i/>
      <w:iCs/>
      <w:color w:val="243F60" w:themeColor="accent1" w:themeShade="7F"/>
    </w:rPr>
  </w:style>
  <w:style w:type="character" w:customStyle="1" w:styleId="Heading7Char">
    <w:name w:val="Heading 7 Char"/>
    <w:basedOn w:val="DefaultParagraphFont"/>
    <w:link w:val="Heading7"/>
    <w:uiPriority w:val="9"/>
    <w:semiHidden/>
    <w:qFormat/>
    <w:rsid w:val="00FC693F"/>
    <w:rPr>
      <w:rFonts w:ascii="Georgia" w:eastAsia="Georgia" w:hAnsi="Georgia" w:cs="Georgia"/>
      <w:i/>
      <w:iCs/>
      <w:color w:val="404040" w:themeColor="text1" w:themeTint="BF"/>
    </w:rPr>
  </w:style>
  <w:style w:type="character" w:customStyle="1" w:styleId="Heading8Char">
    <w:name w:val="Heading 8 Char"/>
    <w:basedOn w:val="DefaultParagraphFont"/>
    <w:link w:val="Heading8"/>
    <w:uiPriority w:val="9"/>
    <w:semiHidden/>
    <w:qFormat/>
    <w:rsid w:val="00FC693F"/>
    <w:rPr>
      <w:rFonts w:ascii="Georgia" w:eastAsia="Georgia" w:hAnsi="Georgia" w:cs="Georgia"/>
      <w:color w:val="4F81BD" w:themeColor="accent1"/>
      <w:sz w:val="20"/>
      <w:szCs w:val="20"/>
    </w:rPr>
  </w:style>
  <w:style w:type="character" w:customStyle="1" w:styleId="Heading9Char">
    <w:name w:val="Heading 9 Char"/>
    <w:basedOn w:val="DefaultParagraphFont"/>
    <w:link w:val="Heading9"/>
    <w:uiPriority w:val="9"/>
    <w:semiHidden/>
    <w:qFormat/>
    <w:rsid w:val="00FC693F"/>
    <w:rPr>
      <w:rFonts w:ascii="Georgia" w:eastAsia="Georgia" w:hAnsi="Georgia" w:cs="Georgia"/>
      <w:i/>
      <w:iCs/>
      <w:color w:val="404040" w:themeColor="text1" w:themeTint="BF"/>
      <w:sz w:val="20"/>
      <w:szCs w:val="20"/>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character" w:customStyle="1" w:styleId="IntenseQuoteChar">
    <w:name w:val="Intense Quote Char"/>
    <w:basedOn w:val="DefaultParagraphFont"/>
    <w:link w:val="IntenseQuote"/>
    <w:uiPriority w:val="30"/>
    <w:qFormat/>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character" w:customStyle="1" w:styleId="KeywordTok">
    <w:name w:val="KeywordTok"/>
    <w:qFormat/>
    <w:rPr>
      <w:b/>
      <w:color w:val="007020"/>
    </w:rPr>
  </w:style>
  <w:style w:type="character" w:customStyle="1" w:styleId="DataTypeTok">
    <w:name w:val="DataTypeTok"/>
    <w:qFormat/>
    <w:rPr>
      <w:color w:val="902000"/>
    </w:rPr>
  </w:style>
  <w:style w:type="character" w:customStyle="1" w:styleId="DecValTok">
    <w:name w:val="DecValTok"/>
    <w:qFormat/>
    <w:rPr>
      <w:color w:val="40A070"/>
    </w:rPr>
  </w:style>
  <w:style w:type="character" w:customStyle="1" w:styleId="BaseNTok">
    <w:name w:val="BaseNTok"/>
    <w:qFormat/>
    <w:rPr>
      <w:color w:val="40A070"/>
    </w:rPr>
  </w:style>
  <w:style w:type="character" w:customStyle="1" w:styleId="FloatTok">
    <w:name w:val="FloatTok"/>
    <w:qFormat/>
    <w:rPr>
      <w:color w:val="40A070"/>
    </w:rPr>
  </w:style>
  <w:style w:type="character" w:customStyle="1" w:styleId="ConstantTok">
    <w:name w:val="ConstantTok"/>
    <w:qFormat/>
    <w:rPr>
      <w:color w:val="880000"/>
    </w:rPr>
  </w:style>
  <w:style w:type="character" w:customStyle="1" w:styleId="CharTok">
    <w:name w:val="CharTok"/>
    <w:qFormat/>
    <w:rPr>
      <w:color w:val="4070A0"/>
    </w:rPr>
  </w:style>
  <w:style w:type="character" w:customStyle="1" w:styleId="SpecialCharTok">
    <w:name w:val="SpecialCharTok"/>
    <w:qFormat/>
    <w:rPr>
      <w:color w:val="4070A0"/>
    </w:rPr>
  </w:style>
  <w:style w:type="character" w:customStyle="1" w:styleId="StringTok">
    <w:name w:val="StringTok"/>
    <w:qFormat/>
    <w:rPr>
      <w:color w:val="4070A0"/>
    </w:rPr>
  </w:style>
  <w:style w:type="character" w:customStyle="1" w:styleId="VerbatimStringTok">
    <w:name w:val="VerbatimStringTok"/>
    <w:qFormat/>
    <w:rPr>
      <w:color w:val="4070A0"/>
    </w:rPr>
  </w:style>
  <w:style w:type="character" w:customStyle="1" w:styleId="SpecialStringTok">
    <w:name w:val="SpecialStringTok"/>
    <w:qFormat/>
    <w:rPr>
      <w:color w:val="BB6688"/>
    </w:rPr>
  </w:style>
  <w:style w:type="character" w:customStyle="1" w:styleId="ImportTok">
    <w:name w:val="ImportTok"/>
    <w:qFormat/>
    <w:rPr>
      <w:b/>
      <w:color w:val="008000"/>
    </w:rPr>
  </w:style>
  <w:style w:type="character" w:customStyle="1" w:styleId="CommentTok">
    <w:name w:val="CommentTok"/>
    <w:qFormat/>
    <w:rPr>
      <w:i/>
      <w:color w:val="60A0B0"/>
    </w:rPr>
  </w:style>
  <w:style w:type="character" w:customStyle="1" w:styleId="DocumentationTok">
    <w:name w:val="DocumentationTok"/>
    <w:qFormat/>
    <w:rPr>
      <w:i/>
      <w:color w:val="BA2121"/>
    </w:rPr>
  </w:style>
  <w:style w:type="character" w:customStyle="1" w:styleId="AnnotationTok">
    <w:name w:val="AnnotationTok"/>
    <w:qFormat/>
    <w:rPr>
      <w:b/>
      <w:i/>
      <w:color w:val="60A0B0"/>
    </w:rPr>
  </w:style>
  <w:style w:type="character" w:customStyle="1" w:styleId="CommentVarTok">
    <w:name w:val="CommentVarTok"/>
    <w:qFormat/>
    <w:rPr>
      <w:b/>
      <w:i/>
      <w:color w:val="60A0B0"/>
    </w:rPr>
  </w:style>
  <w:style w:type="character" w:customStyle="1" w:styleId="OtherTok">
    <w:name w:val="OtherTok"/>
    <w:qFormat/>
    <w:rPr>
      <w:color w:val="007020"/>
    </w:rPr>
  </w:style>
  <w:style w:type="character" w:customStyle="1" w:styleId="FunctionTok">
    <w:name w:val="FunctionTok"/>
    <w:qFormat/>
    <w:rPr>
      <w:color w:val="06287E"/>
    </w:rPr>
  </w:style>
  <w:style w:type="character" w:customStyle="1" w:styleId="VariableTok">
    <w:name w:val="VariableTok"/>
    <w:qFormat/>
    <w:rPr>
      <w:color w:val="19177C"/>
    </w:rPr>
  </w:style>
  <w:style w:type="character" w:customStyle="1" w:styleId="ControlFlowTok">
    <w:name w:val="ControlFlowTok"/>
    <w:qFormat/>
    <w:rPr>
      <w:b/>
      <w:color w:val="007020"/>
    </w:rPr>
  </w:style>
  <w:style w:type="character" w:customStyle="1" w:styleId="OperatorTok">
    <w:name w:val="OperatorTok"/>
    <w:qFormat/>
    <w:rPr>
      <w:color w:val="666666"/>
    </w:rPr>
  </w:style>
  <w:style w:type="character" w:customStyle="1" w:styleId="BuiltInTok">
    <w:name w:val="BuiltInTok"/>
    <w:qFormat/>
    <w:rPr>
      <w:color w:val="008000"/>
    </w:rPr>
  </w:style>
  <w:style w:type="character" w:customStyle="1" w:styleId="ExtensionTok">
    <w:name w:val="ExtensionTok"/>
    <w:qFormat/>
  </w:style>
  <w:style w:type="character" w:customStyle="1" w:styleId="PreprocessorTok">
    <w:name w:val="PreprocessorTok"/>
    <w:qFormat/>
    <w:rPr>
      <w:color w:val="BC7A00"/>
    </w:rPr>
  </w:style>
  <w:style w:type="character" w:customStyle="1" w:styleId="AttributeTok">
    <w:name w:val="AttributeTok"/>
    <w:qFormat/>
    <w:rPr>
      <w:color w:val="7D9029"/>
    </w:rPr>
  </w:style>
  <w:style w:type="character" w:customStyle="1" w:styleId="RegionMarkerTok">
    <w:name w:val="RegionMarkerTok"/>
    <w:qFormat/>
  </w:style>
  <w:style w:type="character" w:customStyle="1" w:styleId="InformationTok">
    <w:name w:val="InformationTok"/>
    <w:qFormat/>
    <w:rPr>
      <w:b/>
      <w:i/>
      <w:color w:val="60A0B0"/>
    </w:rPr>
  </w:style>
  <w:style w:type="character" w:customStyle="1" w:styleId="WarningTok">
    <w:name w:val="WarningTok"/>
    <w:qFormat/>
    <w:rPr>
      <w:b/>
      <w:i/>
      <w:color w:val="60A0B0"/>
    </w:rPr>
  </w:style>
  <w:style w:type="character" w:customStyle="1" w:styleId="AlertTok">
    <w:name w:val="AlertTok"/>
    <w:qFormat/>
    <w:rPr>
      <w:b/>
      <w:color w:val="FF0000"/>
    </w:rPr>
  </w:style>
  <w:style w:type="character" w:customStyle="1" w:styleId="ErrorTok">
    <w:name w:val="ErrorTok"/>
    <w:qFormat/>
    <w:rPr>
      <w:b/>
      <w:color w:val="FF0000"/>
    </w:rPr>
  </w:style>
  <w:style w:type="character" w:customStyle="1" w:styleId="NormalTok">
    <w:name w:val="NormalTok"/>
    <w:qFormat/>
  </w:style>
  <w:style w:type="paragraph" w:customStyle="1" w:styleId="Heading">
    <w:name w:val="Heading"/>
    <w:basedOn w:val="Normal"/>
    <w:next w:val="BodyText"/>
    <w:qFormat/>
    <w:pPr>
      <w:keepNext/>
      <w:spacing w:before="240" w:after="120"/>
    </w:pPr>
    <w:rPr>
      <w:rFonts w:ascii="Georgia" w:eastAsia="Noto Sans CJK SC" w:hAnsi="Georgia" w:cs="Georgia"/>
      <w:sz w:val="28"/>
      <w:szCs w:val="28"/>
    </w:rPr>
  </w:style>
  <w:style w:type="paragraph" w:styleId="BodyText">
    <w:name w:val="Body Text"/>
    <w:basedOn w:val="Normal"/>
    <w:link w:val="BodyTextChar"/>
    <w:uiPriority w:val="99"/>
    <w:unhideWhenUsed/>
    <w:rsid w:val="00AA1D8D"/>
    <w:pPr>
      <w:spacing w:after="120"/>
    </w:pPr>
  </w:style>
  <w:style w:type="paragraph" w:styleId="List">
    <w:name w:val="List"/>
    <w:basedOn w:val="Normal"/>
    <w:uiPriority w:val="99"/>
    <w:unhideWhenUsed/>
    <w:rsid w:val="00AA1D8D"/>
    <w:pPr>
      <w:ind w:left="360" w:hanging="360"/>
      <w:contextualSpacing/>
    </w:p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paragraph" w:customStyle="1" w:styleId="Index">
    <w:name w:val="Index"/>
    <w:basedOn w:val="Normal"/>
    <w:qFormat/>
    <w:pPr>
      <w:suppressLineNumbers/>
    </w:pPr>
    <w:rPr>
      <w:rFonts w:cs="Georgia"/>
    </w:rPr>
  </w:style>
  <w:style w:type="paragraph" w:customStyle="1" w:styleId="HeaderandFooter">
    <w:name w:val="Header and Footer"/>
    <w:basedOn w:val="Normal"/>
    <w:qFormat/>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paragraph" w:styleId="NoSpacing">
    <w:name w:val="No Spacing"/>
    <w:uiPriority w:val="1"/>
    <w:qFormat/>
    <w:rsid w:val="00FC693F"/>
  </w:style>
  <w:style w:type="paragraph" w:styleId="Title">
    <w:name w:val="Title"/>
    <w:basedOn w:val="Normal"/>
    <w:next w:val="Normal"/>
    <w:link w:val="TitleChar"/>
    <w:uiPriority w:val="10"/>
    <w:qFormat/>
    <w:rsid w:val="00FC693F"/>
    <w:pPr>
      <w:pBdr>
        <w:bottom w:val="single" w:sz="8" w:space="4" w:color="146B66"/>
      </w:pBdr>
      <w:spacing w:after="300" w:line="240" w:lineRule="auto"/>
      <w:contextualSpacing/>
    </w:pPr>
    <w:rPr>
      <w:rFonts w:ascii="Georgia" w:eastAsia="Georgia" w:hAnsi="Georgia" w:cs="Georgia"/>
      <w:b/>
      <w:color w:val="146B66"/>
      <w:spacing w:val="5"/>
      <w:kern w:val="2"/>
      <w:sz w:val="56"/>
      <w:szCs w:val="52"/>
    </w:rPr>
  </w:style>
  <w:style w:type="paragraph" w:styleId="Subtitle">
    <w:name w:val="Subtitle"/>
    <w:basedOn w:val="Normal"/>
    <w:next w:val="Normal"/>
    <w:link w:val="SubtitleChar"/>
    <w:uiPriority w:val="11"/>
    <w:qFormat/>
    <w:rsid w:val="00FC693F"/>
    <w:rPr>
      <w:rFonts w:ascii="Georgia" w:eastAsia="Georgia" w:hAnsi="Georgia" w:cs="Georgia"/>
      <w:i/>
      <w:iCs/>
      <w:color w:val="146B66"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2">
    <w:name w:val="Body Text 2"/>
    <w:basedOn w:val="Normal"/>
    <w:link w:val="BodyText2Char"/>
    <w:uiPriority w:val="99"/>
    <w:unhideWhenUsed/>
    <w:qFormat/>
    <w:rsid w:val="00AA1D8D"/>
    <w:pPr>
      <w:spacing w:after="120" w:line="480" w:lineRule="auto"/>
    </w:pPr>
  </w:style>
  <w:style w:type="paragraph" w:styleId="BodyText3">
    <w:name w:val="Body Text 3"/>
    <w:basedOn w:val="Normal"/>
    <w:link w:val="BodyText3Char"/>
    <w:uiPriority w:val="99"/>
    <w:unhideWhenUsed/>
    <w:qFormat/>
    <w:rsid w:val="00AA1D8D"/>
    <w:pPr>
      <w:spacing w:after="120"/>
    </w:pPr>
    <w:rPr>
      <w:sz w:val="16"/>
      <w:szCs w:val="16"/>
    </w:rPr>
  </w:style>
  <w:style w:type="paragraph" w:styleId="List2">
    <w:name w:val="List 2"/>
    <w:basedOn w:val="Normal"/>
    <w:uiPriority w:val="99"/>
    <w:unhideWhenUsed/>
    <w:qFormat/>
    <w:rsid w:val="00326F90"/>
    <w:pPr>
      <w:ind w:left="720" w:hanging="360"/>
      <w:contextualSpacing/>
    </w:pPr>
  </w:style>
  <w:style w:type="paragraph" w:styleId="List3">
    <w:name w:val="List 3"/>
    <w:basedOn w:val="Normal"/>
    <w:uiPriority w:val="99"/>
    <w:unhideWhenUsed/>
    <w:qFormat/>
    <w:rsid w:val="00326F90"/>
    <w:pPr>
      <w:ind w:left="1080" w:hanging="360"/>
      <w:contextualSpacing/>
    </w:pPr>
  </w:style>
  <w:style w:type="paragraph" w:styleId="ListBullet">
    <w:name w:val="List Bullet"/>
    <w:basedOn w:val="Normal"/>
    <w:uiPriority w:val="99"/>
    <w:unhideWhenUsed/>
    <w:rsid w:val="00326F90"/>
    <w:pPr>
      <w:contextualSpacing/>
    </w:pPr>
  </w:style>
  <w:style w:type="paragraph" w:styleId="ListBullet2">
    <w:name w:val="List Bullet 2"/>
    <w:basedOn w:val="Normal"/>
    <w:uiPriority w:val="99"/>
    <w:unhideWhenUsed/>
    <w:rsid w:val="00326F90"/>
    <w:pPr>
      <w:contextualSpacing/>
    </w:pPr>
  </w:style>
  <w:style w:type="paragraph" w:styleId="ListBullet3">
    <w:name w:val="List Bullet 3"/>
    <w:basedOn w:val="Normal"/>
    <w:uiPriority w:val="99"/>
    <w:unhideWhenUsed/>
    <w:rsid w:val="00326F90"/>
    <w:pPr>
      <w:contextualSpacing/>
    </w:pPr>
  </w:style>
  <w:style w:type="paragraph" w:styleId="ListNumber">
    <w:name w:val="List Number"/>
    <w:basedOn w:val="Normal"/>
    <w:uiPriority w:val="99"/>
    <w:unhideWhenUsed/>
    <w:rsid w:val="00326F90"/>
    <w:pPr>
      <w:contextualSpacing/>
    </w:pPr>
  </w:style>
  <w:style w:type="paragraph" w:styleId="ListNumber2">
    <w:name w:val="List Number 2"/>
    <w:basedOn w:val="Normal"/>
    <w:uiPriority w:val="99"/>
    <w:unhideWhenUsed/>
    <w:rsid w:val="0029639D"/>
    <w:pPr>
      <w:contextualSpacing/>
    </w:pPr>
  </w:style>
  <w:style w:type="paragraph" w:styleId="ListNumber3">
    <w:name w:val="List Number 3"/>
    <w:basedOn w:val="Normal"/>
    <w:uiPriority w:val="99"/>
    <w:unhideWhenUsed/>
    <w:rsid w:val="0029639D"/>
    <w:p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qFormat/>
    <w:rsid w:val="0029639D"/>
    <w:pPr>
      <w:tabs>
        <w:tab w:val="left" w:pos="576"/>
        <w:tab w:val="left" w:pos="1152"/>
        <w:tab w:val="left" w:pos="1728"/>
        <w:tab w:val="left" w:pos="2304"/>
        <w:tab w:val="left" w:pos="2880"/>
        <w:tab w:val="left" w:pos="3456"/>
        <w:tab w:val="left" w:pos="4032"/>
      </w:tabs>
      <w:spacing w:after="200" w:line="276" w:lineRule="auto"/>
    </w:pPr>
    <w:rPr>
      <w:rFonts w:ascii="Georgia" w:hAnsi="Georgia"/>
      <w:sz w:val="20"/>
      <w:szCs w:val="20"/>
    </w:rPr>
  </w:style>
  <w:style w:type="paragraph" w:styleId="Quote">
    <w:name w:val="Quote"/>
    <w:basedOn w:val="Normal"/>
    <w:next w:val="Normal"/>
    <w:link w:val="QuoteChar"/>
    <w:uiPriority w:val="29"/>
    <w:qFormat/>
    <w:rsid w:val="00FC693F"/>
    <w:rPr>
      <w:i/>
      <w:iCs/>
      <w:color w:val="000000" w:themeColor="text1"/>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paragraph" w:styleId="IndexHeading">
    <w:name w:val="index heading"/>
    <w:basedOn w:val="Heading"/>
  </w:style>
  <w:style w:type="paragraph" w:styleId="TOCHeading">
    <w:name w:val="TOC Heading"/>
    <w:basedOn w:val="Heading1"/>
    <w:next w:val="Normal"/>
    <w:uiPriority w:val="39"/>
    <w:semiHidden/>
    <w:unhideWhenUsed/>
    <w:qFormat/>
    <w:rsid w:val="00FC693F"/>
    <w:pPr>
      <w:outlineLvl w:val="9"/>
    </w:pPr>
  </w:style>
  <w:style w:type="paragraph" w:customStyle="1" w:styleId="EquationBlock">
    <w:name w:val="Equation Block"/>
    <w:basedOn w:val="Normal"/>
    <w:qFormat/>
    <w:pPr>
      <w:jc w:val="center"/>
    </w:pPr>
    <w:rPr>
      <w:rFonts w:ascii="Cambria Math" w:eastAsia="Cambria Math" w:hAnsi="Cambria Math"/>
      <w:sz w:val="24"/>
    </w:rPr>
  </w:style>
  <w:style w:type="paragraph" w:customStyle="1" w:styleId="DiagramBox">
    <w:name w:val="Diagram Box"/>
    <w:basedOn w:val="Normal"/>
    <w:qFormat/>
    <w:pPr>
      <w:spacing w:after="0"/>
      <w:ind w:left="288" w:right="288"/>
    </w:pPr>
    <w:rPr>
      <w:rFonts w:ascii="Georgia" w:eastAsia="Consolas" w:hAnsi="Georgia"/>
      <w:sz w:val="19"/>
    </w:rPr>
  </w:style>
  <w:style w:type="paragraph" w:customStyle="1" w:styleId="AnswerKeyText">
    <w:name w:val="Answer Key Text"/>
    <w:basedOn w:val="Normal"/>
    <w:qFormat/>
    <w:rPr>
      <w:sz w:val="21"/>
    </w:rPr>
  </w:style>
  <w:style w:type="paragraph" w:customStyle="1" w:styleId="HabitCallout">
    <w:name w:val="Habit Callout"/>
    <w:basedOn w:val="Normal"/>
    <w:qFormat/>
    <w:pPr>
      <w:pBdr>
        <w:top w:val="single" w:sz="4" w:space="6" w:color="1D9E75"/>
        <w:left w:val="single" w:sz="18" w:space="6" w:color="1D9E75"/>
        <w:bottom w:val="single" w:sz="4" w:space="6" w:color="1D9E75"/>
        <w:right w:val="single" w:sz="4" w:space="6" w:color="1D9E75"/>
      </w:pBdr>
      <w:shd w:val="clear" w:color="auto" w:fill="E1F5EE"/>
      <w:spacing w:before="120" w:after="120"/>
      <w:ind w:left="144" w:right="144"/>
    </w:pPr>
    <w:rPr>
      <w:b/>
      <w:color w:val="085041"/>
    </w:rPr>
  </w:style>
  <w:style w:type="paragraph" w:customStyle="1" w:styleId="TripwireCallout">
    <w:name w:val="Tripwire Callout"/>
    <w:basedOn w:val="Normal"/>
    <w:qFormat/>
    <w:pPr>
      <w:pBdr>
        <w:top w:val="single" w:sz="4" w:space="6" w:color="BA7517"/>
        <w:left w:val="single" w:sz="18" w:space="6" w:color="BA7517"/>
        <w:bottom w:val="single" w:sz="4" w:space="6" w:color="BA7517"/>
        <w:right w:val="single" w:sz="4" w:space="6" w:color="BA7517"/>
      </w:pBdr>
      <w:shd w:val="clear" w:color="auto" w:fill="FAEEDA"/>
      <w:spacing w:before="120" w:after="120"/>
      <w:ind w:left="144" w:right="144"/>
    </w:pPr>
    <w:rPr>
      <w:color w:val="412402"/>
      <w:sz w:val="22"/>
    </w:rPr>
  </w:style>
  <w:style w:type="paragraph" w:customStyle="1" w:styleId="TeachingNote">
    <w:name w:val="Teaching Note"/>
    <w:basedOn w:val="Normal"/>
    <w:qFormat/>
    <w:pPr>
      <w:pBdr>
        <w:left w:val="single" w:sz="18" w:space="6" w:color="185FA5"/>
      </w:pBdr>
      <w:shd w:val="clear" w:color="auto" w:fill="EAF2FB"/>
      <w:spacing w:before="120" w:after="120"/>
      <w:ind w:left="144" w:right="144"/>
    </w:pPr>
    <w:rPr>
      <w:color w:val="042C53"/>
      <w:sz w:val="21"/>
    </w:rPr>
  </w:style>
  <w:style w:type="paragraph" w:customStyle="1" w:styleId="EquationBlock0">
    <w:name w:val="EquationBlock"/>
    <w:basedOn w:val="BodyText"/>
    <w:qFormat/>
  </w:style>
  <w:style w:type="paragraph" w:customStyle="1" w:styleId="HabitCallout0">
    <w:name w:val="HabitCallout"/>
    <w:basedOn w:val="BodyText"/>
    <w:qFormat/>
  </w:style>
  <w:style w:type="paragraph" w:customStyle="1" w:styleId="SourceCode">
    <w:name w:val="Source Code"/>
    <w:basedOn w:val="Normal"/>
    <w:qFormat/>
  </w:style>
  <w:style w:type="paragraph" w:customStyle="1" w:styleId="Compact">
    <w:name w:val="Compact"/>
    <w:basedOn w:val="Normal"/>
    <w:qFormat/>
    <w:pPr>
      <w:spacing w:before="20" w:after="20"/>
    </w:pPr>
  </w:style>
  <w:style w:type="table" w:styleId="TableGrid">
    <w:name w:val="Table Grid"/>
    <w:basedOn w:val="TableNormal"/>
    <w:uiPriority w:val="59"/>
    <w:rsid w:val="00FC6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Georgia" w:eastAsia="Georgia" w:hAnsi="Georgia" w:cs="Georgia"/>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Georgia" w:eastAsia="Georgia" w:hAnsi="Georgia" w:cs="Georgia"/>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Georgia" w:eastAsia="Georgia" w:hAnsi="Georgia" w:cs="Georgia"/>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Georgia" w:eastAsia="Georgia" w:hAnsi="Georgia" w:cs="Georgia"/>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Georgia" w:eastAsia="Georgia" w:hAnsi="Georgia" w:cs="Georgia"/>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Georgia" w:eastAsia="Georgia" w:hAnsi="Georgia" w:cs="Georgia"/>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Georgia" w:eastAsia="Georgia" w:hAnsi="Georgia" w:cs="Georgia"/>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Georgia" w:eastAsia="Georgia" w:hAnsi="Georgia" w:cs="Georgia"/>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Georgia" w:eastAsia="Georgia" w:hAnsi="Georgia" w:cs="Georgia"/>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Georgia" w:eastAsia="Georgia" w:hAnsi="Georgia" w:cs="Georgia"/>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Georgia" w:eastAsia="Georgia" w:hAnsi="Georgia" w:cs="Georgia"/>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Georgia" w:eastAsia="Georgia" w:hAnsi="Georgia" w:cs="Georgia"/>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Georgia" w:eastAsia="Georgia" w:hAnsi="Georgia" w:cs="Georgia"/>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Georgia" w:eastAsia="Georgia" w:hAnsi="Georgia" w:cs="Georgia"/>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cBorders>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Georgia" w:eastAsia="Georgia" w:hAnsi="Georgia" w:cs="Georgia"/>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Georgia" w:eastAsia="Georgia" w:hAnsi="Georgia" w:cs="Georgia"/>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Georgia" w:eastAsia="Georgia" w:hAnsi="Georgia" w:cs="Georgia"/>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Georgia" w:eastAsia="Georgia" w:hAnsi="Georgia" w:cs="Georgia"/>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Georgia" w:eastAsia="Georgia" w:hAnsi="Georgia" w:cs="Georgia"/>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Georgia" w:eastAsia="Georgia" w:hAnsi="Georgia" w:cs="Georgia"/>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Georgia" w:eastAsia="Georgia" w:hAnsi="Georgia" w:cs="Georgia"/>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000000" w:themeColor="text1"/>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4F81BD" w:themeColor="accent1"/>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0504D" w:themeColor="accent2"/>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9BBB59" w:themeColor="accent3"/>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8064A2" w:themeColor="accent4"/>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4BACC6" w:themeColor="accent5"/>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79646" w:themeColor="accent6"/>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4F81BD" w:themeColor="accent1"/>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C0504D" w:themeColor="accent2"/>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9BBB59" w:themeColor="accent3"/>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8064A2" w:themeColor="accent4"/>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4BACC6" w:themeColor="accent5"/>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F79646" w:themeColor="accent6"/>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Table">
    <w:name w:val="Table"/>
    <w:basedOn w:val="TableNormal"/>
    <w:pPr>
      <w:spacing w:before="20" w:after="20"/>
    </w:pPr>
    <w:tblPr>
      <w:tblBorders>
        <w:top w:val="single" w:sz="4" w:space="0" w:color="A9BFD9"/>
        <w:left w:val="single" w:sz="4" w:space="0" w:color="A9BFD9"/>
        <w:bottom w:val="single" w:sz="4" w:space="0" w:color="A9BFD9"/>
        <w:right w:val="single" w:sz="4" w:space="0" w:color="A9BFD9"/>
        <w:insideH w:val="single" w:sz="4" w:space="0" w:color="A9BFD9"/>
        <w:insideV w:val="single" w:sz="4" w:space="0" w:color="A9BFD9"/>
      </w:tblBorders>
    </w:tblPr>
  </w:style>
  <w:style w:type="paragraph" w:styleId="NormalWeb">
    <w:name w:val="Normal (Web)"/>
    <w:basedOn w:val="Normal"/>
    <w:uiPriority w:val="99"/>
    <w:unhideWhenUsed/>
    <w:rsid w:val="00F03C39"/>
    <w:pPr>
      <w:suppressAutoHyphens w:val="0"/>
      <w:spacing w:before="100" w:beforeAutospacing="1" w:afterAutospacing="1" w:line="240" w:lineRule="auto"/>
    </w:pPr>
    <w:rPr>
      <w:rFonts w:ascii="Georgia" w:eastAsia="Times New Roman" w:hAnsi="Georgia" w:cs="Georgia"/>
      <w:sz w:val="24"/>
      <w:szCs w:val="24"/>
      <w:lang w:val="en-CA"/>
    </w:rPr>
  </w:style>
  <w:style w:type="character" w:styleId="PlaceholderText">
    <w:name w:val="Placeholder Text"/>
    <w:basedOn w:val="DefaultParagraphFont"/>
    <w:uiPriority w:val="99"/>
    <w:semiHidden/>
    <w:rsid w:val="008E04C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11" Type="http://schemas.openxmlformats.org/officeDocument/2006/relationships/footer" Target="footer1.xml"/><Relationship Id="rId5" Type="http://schemas.openxmlformats.org/officeDocument/2006/relationships/footnotes" Target="footnotes.xml"/><Relationship Id="rId12" Type="http://schemas.openxmlformats.org/officeDocument/2006/relationships/footer" Target="footer2.xml"/><Relationship Id="rId6" Type="http://schemas.openxmlformats.org/officeDocument/2006/relationships/endnotes" Target="endnotes.xml"/><Relationship Id="rId207" Type="http://schemas.openxmlformats.org/officeDocument/2006/relationships/fontTable" Target="fontTable.xml"/><Relationship Id="rId13" Type="http://schemas.openxmlformats.org/officeDocument/2006/relationships/header" Target="header3.xml"/><Relationship Id="rId208" Type="http://schemas.openxmlformats.org/officeDocument/2006/relationships/theme" Target="theme/theme1.xml"/><Relationship Id="rId14" Type="http://schemas.openxmlformats.org/officeDocument/2006/relationships/footer" Target="footer3.xml"/><Relationship Id="rId3"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Georgia"/>
        <a:ea typeface=""/>
        <a:cs typeface=""/>
      </a:majorFont>
      <a:minorFont>
        <a:latin typeface="Georg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421</Pages>
  <Words>86267</Words>
  <Characters>491727</Characters>
  <Application>Microsoft Office Word</Application>
  <DocSecurity>0</DocSecurity>
  <Lines>4097</Lines>
  <Paragraphs>1153</Paragraphs>
  <ScaleCrop>false</ScaleCrop>
  <Company/>
  <LinksUpToDate>false</LinksUpToDate>
  <CharactersWithSpaces>576841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16: Mixed Proportional Problem Solving — Revision, Strategy, and Transfer Packet</dc:title>
  <dc:subject>Editable companion resource for Proportional Reasoning, Book 3</dc:subject>
  <dc:creator>Carlington Matthie, M.Ed. / Matthie Assessment</dc:creator>
  <dc:description/>
  <cp:lastModifiedBy>Carlington Matthie</cp:lastModifiedBy>
  <cp:revision>4</cp:revision>
  <dcterms:created xsi:type="dcterms:W3CDTF">2026-08-22T20:13:00Z</dcterms:created>
  <dcterms:modified xsi:type="dcterms:W3CDTF">2026-08-22T23:03:00Z</dcterms:modified>
  <dc:language>en-US</dc:language>
</cp:coreProperties>
</file>